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F1B6F5" w14:textId="276CA6B2" w:rsidR="00B80D6F" w:rsidRDefault="00B80D6F" w:rsidP="008448F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131</w:t>
      </w:r>
      <w:r>
        <w:rPr>
          <w:b/>
          <w:noProof/>
          <w:sz w:val="24"/>
        </w:rPr>
        <w:fldChar w:fldCharType="end"/>
      </w:r>
      <w:r>
        <w:rPr>
          <w:b/>
          <w:i/>
          <w:noProof/>
          <w:sz w:val="28"/>
        </w:rPr>
        <w:tab/>
      </w:r>
      <w:r w:rsidRPr="00C23865">
        <w:rPr>
          <w:b/>
          <w:noProof/>
          <w:sz w:val="28"/>
        </w:rPr>
        <w:fldChar w:fldCharType="begin"/>
      </w:r>
      <w:r w:rsidRPr="00C23865">
        <w:rPr>
          <w:b/>
          <w:noProof/>
          <w:sz w:val="28"/>
        </w:rPr>
        <w:instrText xml:space="preserve"> DOCPROPERTY  Tdoc#  \* MERGEFORMAT </w:instrText>
      </w:r>
      <w:r w:rsidRPr="00C23865">
        <w:rPr>
          <w:b/>
          <w:noProof/>
          <w:sz w:val="28"/>
        </w:rPr>
        <w:fldChar w:fldCharType="separate"/>
      </w:r>
      <w:r w:rsidRPr="00C23865">
        <w:rPr>
          <w:b/>
          <w:noProof/>
          <w:sz w:val="28"/>
        </w:rPr>
        <w:t>C3-23</w:t>
      </w:r>
      <w:r w:rsidRPr="002800C3">
        <w:rPr>
          <w:b/>
          <w:noProof/>
          <w:sz w:val="28"/>
        </w:rPr>
        <w:t>5</w:t>
      </w:r>
      <w:r w:rsidRPr="00C23865">
        <w:rPr>
          <w:b/>
          <w:noProof/>
          <w:sz w:val="28"/>
        </w:rPr>
        <w:fldChar w:fldCharType="end"/>
      </w:r>
      <w:r w:rsidR="00753629">
        <w:rPr>
          <w:b/>
          <w:noProof/>
          <w:sz w:val="28"/>
        </w:rPr>
        <w:t>198</w:t>
      </w:r>
    </w:p>
    <w:p w14:paraId="4A04CFF6" w14:textId="469E05B7" w:rsidR="00B80D6F" w:rsidRDefault="00B80D6F" w:rsidP="00B80D6F">
      <w:pPr>
        <w:pStyle w:val="CRCoverPage"/>
        <w:outlineLvl w:val="0"/>
        <w:rPr>
          <w:b/>
          <w:noProof/>
          <w:sz w:val="24"/>
        </w:rPr>
      </w:pPr>
      <w:r>
        <w:rPr>
          <w:b/>
          <w:noProof/>
          <w:sz w:val="24"/>
        </w:rPr>
        <w:t>Chicago</w:t>
      </w:r>
      <w:r w:rsidRPr="009323B7">
        <w:rPr>
          <w:b/>
          <w:noProof/>
          <w:sz w:val="24"/>
        </w:rPr>
        <w:t>, US</w:t>
      </w:r>
      <w:r>
        <w:rPr>
          <w:b/>
          <w:noProof/>
          <w:sz w:val="24"/>
        </w:rPr>
        <w:t>A, 13 - 17 November, 2023</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CD61B0">
        <w:rPr>
          <w:rFonts w:cs="Arial"/>
          <w:b/>
          <w:bCs/>
          <w:color w:val="0000FF"/>
        </w:rPr>
        <w:t>(</w:t>
      </w:r>
      <w:r>
        <w:rPr>
          <w:rFonts w:cs="Arial"/>
          <w:b/>
          <w:bCs/>
          <w:color w:val="0000FF"/>
        </w:rPr>
        <w:t>revision of C3-23</w:t>
      </w:r>
      <w:r w:rsidR="00334C31">
        <w:rPr>
          <w:rFonts w:cs="Arial"/>
          <w:b/>
          <w:bCs/>
          <w:color w:val="0000FF"/>
        </w:rPr>
        <w:t>5</w:t>
      </w:r>
      <w:r>
        <w:rPr>
          <w:rFonts w:cs="Arial"/>
          <w:b/>
          <w:bCs/>
          <w:color w:val="0000FF"/>
        </w:rPr>
        <w:t>abc</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20692" w14:paraId="388D1474" w14:textId="77777777" w:rsidTr="008E4B68">
        <w:tc>
          <w:tcPr>
            <w:tcW w:w="9641" w:type="dxa"/>
            <w:gridSpan w:val="9"/>
            <w:tcBorders>
              <w:top w:val="single" w:sz="4" w:space="0" w:color="auto"/>
              <w:left w:val="single" w:sz="4" w:space="0" w:color="auto"/>
              <w:right w:val="single" w:sz="4" w:space="0" w:color="auto"/>
            </w:tcBorders>
          </w:tcPr>
          <w:p w14:paraId="770C93C0" w14:textId="77777777" w:rsidR="00C20692" w:rsidRDefault="00C20692" w:rsidP="008E4B68">
            <w:pPr>
              <w:pStyle w:val="CRCoverPage"/>
              <w:spacing w:after="0"/>
              <w:jc w:val="right"/>
              <w:rPr>
                <w:i/>
                <w:noProof/>
              </w:rPr>
            </w:pPr>
            <w:r>
              <w:rPr>
                <w:i/>
                <w:noProof/>
                <w:sz w:val="14"/>
              </w:rPr>
              <w:t>CR-Form-v12.2</w:t>
            </w:r>
          </w:p>
        </w:tc>
      </w:tr>
      <w:tr w:rsidR="00C20692" w14:paraId="68F7BA34" w14:textId="77777777" w:rsidTr="008E4B68">
        <w:tc>
          <w:tcPr>
            <w:tcW w:w="9641" w:type="dxa"/>
            <w:gridSpan w:val="9"/>
            <w:tcBorders>
              <w:left w:val="single" w:sz="4" w:space="0" w:color="auto"/>
              <w:right w:val="single" w:sz="4" w:space="0" w:color="auto"/>
            </w:tcBorders>
          </w:tcPr>
          <w:p w14:paraId="1756689B" w14:textId="77777777" w:rsidR="00C20692" w:rsidRDefault="00C20692" w:rsidP="008E4B68">
            <w:pPr>
              <w:pStyle w:val="CRCoverPage"/>
              <w:spacing w:after="0"/>
              <w:jc w:val="center"/>
              <w:rPr>
                <w:noProof/>
              </w:rPr>
            </w:pPr>
            <w:r>
              <w:rPr>
                <w:b/>
                <w:noProof/>
                <w:sz w:val="32"/>
              </w:rPr>
              <w:t>CHANGE REQUEST</w:t>
            </w:r>
          </w:p>
        </w:tc>
      </w:tr>
      <w:tr w:rsidR="00C20692" w14:paraId="19B9143E" w14:textId="77777777" w:rsidTr="008E4B68">
        <w:tc>
          <w:tcPr>
            <w:tcW w:w="9641" w:type="dxa"/>
            <w:gridSpan w:val="9"/>
            <w:tcBorders>
              <w:left w:val="single" w:sz="4" w:space="0" w:color="auto"/>
              <w:right w:val="single" w:sz="4" w:space="0" w:color="auto"/>
            </w:tcBorders>
          </w:tcPr>
          <w:p w14:paraId="02AF4A11" w14:textId="77777777" w:rsidR="00C20692" w:rsidRDefault="00C20692" w:rsidP="008E4B68">
            <w:pPr>
              <w:pStyle w:val="CRCoverPage"/>
              <w:spacing w:after="0"/>
              <w:rPr>
                <w:noProof/>
                <w:sz w:val="8"/>
                <w:szCs w:val="8"/>
              </w:rPr>
            </w:pPr>
          </w:p>
        </w:tc>
      </w:tr>
      <w:tr w:rsidR="00C20692" w14:paraId="71DD3606" w14:textId="77777777" w:rsidTr="008E4B68">
        <w:tc>
          <w:tcPr>
            <w:tcW w:w="142" w:type="dxa"/>
            <w:tcBorders>
              <w:left w:val="single" w:sz="4" w:space="0" w:color="auto"/>
            </w:tcBorders>
          </w:tcPr>
          <w:p w14:paraId="6C4A4C7D" w14:textId="77777777" w:rsidR="00C20692" w:rsidRDefault="00C20692" w:rsidP="008E4B68">
            <w:pPr>
              <w:pStyle w:val="CRCoverPage"/>
              <w:spacing w:after="0"/>
              <w:jc w:val="right"/>
              <w:rPr>
                <w:noProof/>
              </w:rPr>
            </w:pPr>
          </w:p>
        </w:tc>
        <w:tc>
          <w:tcPr>
            <w:tcW w:w="1559" w:type="dxa"/>
            <w:shd w:val="pct30" w:color="FFFF00" w:fill="auto"/>
          </w:tcPr>
          <w:p w14:paraId="79655091" w14:textId="4F9FF5F6" w:rsidR="00C20692" w:rsidRPr="00410371" w:rsidRDefault="003F70E2" w:rsidP="00334C31">
            <w:pPr>
              <w:pStyle w:val="CRCoverPage"/>
              <w:spacing w:after="0"/>
              <w:jc w:val="right"/>
              <w:rPr>
                <w:b/>
                <w:noProof/>
                <w:sz w:val="28"/>
              </w:rPr>
            </w:pPr>
            <w:r>
              <w:rPr>
                <w:b/>
                <w:noProof/>
                <w:sz w:val="28"/>
              </w:rPr>
              <w:t>29.</w:t>
            </w:r>
            <w:r w:rsidR="00334C31">
              <w:rPr>
                <w:b/>
                <w:noProof/>
                <w:sz w:val="28"/>
              </w:rPr>
              <w:t>525</w:t>
            </w:r>
          </w:p>
        </w:tc>
        <w:tc>
          <w:tcPr>
            <w:tcW w:w="709" w:type="dxa"/>
          </w:tcPr>
          <w:p w14:paraId="3ED0BFF0" w14:textId="77777777" w:rsidR="00C20692" w:rsidRPr="003137F3" w:rsidRDefault="00C20692" w:rsidP="008E4B68">
            <w:pPr>
              <w:pStyle w:val="CRCoverPage"/>
              <w:spacing w:after="0"/>
              <w:jc w:val="center"/>
              <w:rPr>
                <w:b/>
                <w:noProof/>
                <w:sz w:val="28"/>
              </w:rPr>
            </w:pPr>
            <w:r>
              <w:rPr>
                <w:b/>
                <w:noProof/>
                <w:sz w:val="28"/>
              </w:rPr>
              <w:t>CR</w:t>
            </w:r>
          </w:p>
        </w:tc>
        <w:tc>
          <w:tcPr>
            <w:tcW w:w="1276" w:type="dxa"/>
            <w:shd w:val="pct30" w:color="FFFF00" w:fill="auto"/>
          </w:tcPr>
          <w:p w14:paraId="69603E5D" w14:textId="71CDA7E5" w:rsidR="00C20692" w:rsidRPr="003137F3" w:rsidRDefault="00753629" w:rsidP="008E4B68">
            <w:pPr>
              <w:pStyle w:val="CRCoverPage"/>
              <w:spacing w:after="0"/>
              <w:rPr>
                <w:b/>
                <w:noProof/>
                <w:sz w:val="28"/>
              </w:rPr>
            </w:pPr>
            <w:r w:rsidRPr="00753629">
              <w:rPr>
                <w:b/>
                <w:noProof/>
                <w:sz w:val="28"/>
              </w:rPr>
              <w:t>0302</w:t>
            </w:r>
            <w:bookmarkStart w:id="0" w:name="_GoBack"/>
            <w:bookmarkEnd w:id="0"/>
          </w:p>
        </w:tc>
        <w:tc>
          <w:tcPr>
            <w:tcW w:w="709" w:type="dxa"/>
          </w:tcPr>
          <w:p w14:paraId="2C45705F" w14:textId="77777777" w:rsidR="00C20692" w:rsidRDefault="00C20692" w:rsidP="008E4B68">
            <w:pPr>
              <w:pStyle w:val="CRCoverPage"/>
              <w:tabs>
                <w:tab w:val="right" w:pos="625"/>
              </w:tabs>
              <w:spacing w:after="0"/>
              <w:jc w:val="center"/>
              <w:rPr>
                <w:noProof/>
              </w:rPr>
            </w:pPr>
            <w:r>
              <w:rPr>
                <w:b/>
                <w:bCs/>
                <w:noProof/>
                <w:sz w:val="28"/>
              </w:rPr>
              <w:t>rev</w:t>
            </w:r>
          </w:p>
        </w:tc>
        <w:tc>
          <w:tcPr>
            <w:tcW w:w="992" w:type="dxa"/>
            <w:shd w:val="pct30" w:color="FFFF00" w:fill="auto"/>
          </w:tcPr>
          <w:p w14:paraId="7EF4A647" w14:textId="30459B4D" w:rsidR="00C20692" w:rsidRPr="00410371" w:rsidRDefault="00B80D6F" w:rsidP="008E4B68">
            <w:pPr>
              <w:pStyle w:val="CRCoverPage"/>
              <w:spacing w:after="0"/>
              <w:jc w:val="center"/>
              <w:rPr>
                <w:b/>
                <w:noProof/>
                <w:lang w:eastAsia="zh-CN"/>
              </w:rPr>
            </w:pPr>
            <w:r>
              <w:rPr>
                <w:rFonts w:hint="eastAsia"/>
                <w:b/>
                <w:noProof/>
                <w:sz w:val="28"/>
                <w:lang w:eastAsia="zh-CN"/>
              </w:rPr>
              <w:t>-</w:t>
            </w:r>
          </w:p>
        </w:tc>
        <w:tc>
          <w:tcPr>
            <w:tcW w:w="2410" w:type="dxa"/>
          </w:tcPr>
          <w:p w14:paraId="0A9BF3B9" w14:textId="77777777" w:rsidR="00C20692" w:rsidRDefault="00C20692" w:rsidP="008E4B6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E1B27D" w14:textId="4702FB04" w:rsidR="00C20692" w:rsidRPr="00410371" w:rsidRDefault="00C20692" w:rsidP="00C23865">
            <w:pPr>
              <w:pStyle w:val="CRCoverPage"/>
              <w:spacing w:after="0"/>
              <w:jc w:val="center"/>
              <w:rPr>
                <w:noProof/>
                <w:sz w:val="28"/>
              </w:rPr>
            </w:pPr>
            <w:r>
              <w:rPr>
                <w:b/>
                <w:noProof/>
                <w:sz w:val="28"/>
              </w:rPr>
              <w:t>18.</w:t>
            </w:r>
            <w:r w:rsidR="00C23865">
              <w:rPr>
                <w:b/>
                <w:noProof/>
                <w:sz w:val="28"/>
              </w:rPr>
              <w:t>3</w:t>
            </w:r>
            <w:r>
              <w:rPr>
                <w:b/>
                <w:noProof/>
                <w:sz w:val="28"/>
              </w:rPr>
              <w:t>.0</w:t>
            </w:r>
          </w:p>
        </w:tc>
        <w:tc>
          <w:tcPr>
            <w:tcW w:w="143" w:type="dxa"/>
            <w:tcBorders>
              <w:right w:val="single" w:sz="4" w:space="0" w:color="auto"/>
            </w:tcBorders>
          </w:tcPr>
          <w:p w14:paraId="3C891451" w14:textId="77777777" w:rsidR="00C20692" w:rsidRDefault="00C20692" w:rsidP="008E4B68">
            <w:pPr>
              <w:pStyle w:val="CRCoverPage"/>
              <w:spacing w:after="0"/>
              <w:rPr>
                <w:noProof/>
              </w:rPr>
            </w:pPr>
          </w:p>
        </w:tc>
      </w:tr>
      <w:tr w:rsidR="00C20692" w14:paraId="7E35F3A9" w14:textId="77777777" w:rsidTr="008E4B68">
        <w:tc>
          <w:tcPr>
            <w:tcW w:w="9641" w:type="dxa"/>
            <w:gridSpan w:val="9"/>
            <w:tcBorders>
              <w:left w:val="single" w:sz="4" w:space="0" w:color="auto"/>
              <w:right w:val="single" w:sz="4" w:space="0" w:color="auto"/>
            </w:tcBorders>
          </w:tcPr>
          <w:p w14:paraId="4E6E72C6" w14:textId="77777777" w:rsidR="00C20692" w:rsidRDefault="00C20692" w:rsidP="008E4B68">
            <w:pPr>
              <w:pStyle w:val="CRCoverPage"/>
              <w:spacing w:after="0"/>
              <w:rPr>
                <w:noProof/>
              </w:rPr>
            </w:pPr>
          </w:p>
        </w:tc>
      </w:tr>
      <w:tr w:rsidR="00C20692" w14:paraId="637AC203" w14:textId="77777777" w:rsidTr="008E4B68">
        <w:tc>
          <w:tcPr>
            <w:tcW w:w="9641" w:type="dxa"/>
            <w:gridSpan w:val="9"/>
            <w:tcBorders>
              <w:top w:val="single" w:sz="4" w:space="0" w:color="auto"/>
            </w:tcBorders>
          </w:tcPr>
          <w:p w14:paraId="76D1A383" w14:textId="77777777" w:rsidR="00C20692" w:rsidRPr="00F25D98" w:rsidRDefault="00C20692" w:rsidP="008E4B68">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C20692" w14:paraId="6630C45E" w14:textId="77777777" w:rsidTr="008E4B68">
        <w:tc>
          <w:tcPr>
            <w:tcW w:w="9641" w:type="dxa"/>
            <w:gridSpan w:val="9"/>
          </w:tcPr>
          <w:p w14:paraId="7771DCCE" w14:textId="77777777" w:rsidR="00C20692" w:rsidRDefault="00C20692" w:rsidP="008E4B68">
            <w:pPr>
              <w:pStyle w:val="CRCoverPage"/>
              <w:spacing w:after="0"/>
              <w:rPr>
                <w:noProof/>
                <w:sz w:val="8"/>
                <w:szCs w:val="8"/>
              </w:rPr>
            </w:pPr>
          </w:p>
        </w:tc>
      </w:tr>
    </w:tbl>
    <w:p w14:paraId="77EA3BF6" w14:textId="77777777" w:rsidR="00C20692" w:rsidRDefault="00C20692" w:rsidP="00C2069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20692" w14:paraId="7F66FF72" w14:textId="77777777" w:rsidTr="008E4B68">
        <w:tc>
          <w:tcPr>
            <w:tcW w:w="2835" w:type="dxa"/>
          </w:tcPr>
          <w:p w14:paraId="700B4932" w14:textId="77777777" w:rsidR="00C20692" w:rsidRDefault="00C20692" w:rsidP="008E4B68">
            <w:pPr>
              <w:pStyle w:val="CRCoverPage"/>
              <w:tabs>
                <w:tab w:val="right" w:pos="2751"/>
              </w:tabs>
              <w:spacing w:after="0"/>
              <w:rPr>
                <w:b/>
                <w:i/>
                <w:noProof/>
              </w:rPr>
            </w:pPr>
            <w:r>
              <w:rPr>
                <w:b/>
                <w:i/>
                <w:noProof/>
              </w:rPr>
              <w:t>Proposed change affects:</w:t>
            </w:r>
          </w:p>
        </w:tc>
        <w:tc>
          <w:tcPr>
            <w:tcW w:w="1418" w:type="dxa"/>
          </w:tcPr>
          <w:p w14:paraId="7C03F4AD" w14:textId="77777777" w:rsidR="00C20692" w:rsidRDefault="00C20692" w:rsidP="008E4B6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CE983E" w14:textId="77777777" w:rsidR="00C20692" w:rsidRDefault="00C20692" w:rsidP="008E4B68">
            <w:pPr>
              <w:pStyle w:val="CRCoverPage"/>
              <w:spacing w:after="0"/>
              <w:jc w:val="center"/>
              <w:rPr>
                <w:b/>
                <w:caps/>
                <w:noProof/>
              </w:rPr>
            </w:pPr>
          </w:p>
        </w:tc>
        <w:tc>
          <w:tcPr>
            <w:tcW w:w="709" w:type="dxa"/>
            <w:tcBorders>
              <w:left w:val="single" w:sz="4" w:space="0" w:color="auto"/>
            </w:tcBorders>
          </w:tcPr>
          <w:p w14:paraId="16B3650F" w14:textId="77777777" w:rsidR="00C20692" w:rsidRDefault="00C20692" w:rsidP="008E4B6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389E74" w14:textId="77777777" w:rsidR="00C20692" w:rsidRDefault="00C20692" w:rsidP="008E4B68">
            <w:pPr>
              <w:pStyle w:val="CRCoverPage"/>
              <w:spacing w:after="0"/>
              <w:jc w:val="center"/>
              <w:rPr>
                <w:b/>
                <w:caps/>
                <w:noProof/>
              </w:rPr>
            </w:pPr>
          </w:p>
        </w:tc>
        <w:tc>
          <w:tcPr>
            <w:tcW w:w="2126" w:type="dxa"/>
          </w:tcPr>
          <w:p w14:paraId="4623B636" w14:textId="77777777" w:rsidR="00C20692" w:rsidRDefault="00C20692" w:rsidP="008E4B6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120903" w14:textId="77777777" w:rsidR="00C20692" w:rsidRDefault="00C20692" w:rsidP="008E4B68">
            <w:pPr>
              <w:pStyle w:val="CRCoverPage"/>
              <w:spacing w:after="0"/>
              <w:jc w:val="center"/>
              <w:rPr>
                <w:b/>
                <w:caps/>
                <w:noProof/>
              </w:rPr>
            </w:pPr>
          </w:p>
        </w:tc>
        <w:tc>
          <w:tcPr>
            <w:tcW w:w="1418" w:type="dxa"/>
            <w:tcBorders>
              <w:left w:val="nil"/>
            </w:tcBorders>
          </w:tcPr>
          <w:p w14:paraId="45F0984C" w14:textId="77777777" w:rsidR="00C20692" w:rsidRDefault="00C20692" w:rsidP="008E4B6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0F7E24" w14:textId="77777777" w:rsidR="00C20692" w:rsidRDefault="00C20692" w:rsidP="008E4B68">
            <w:pPr>
              <w:pStyle w:val="CRCoverPage"/>
              <w:spacing w:after="0"/>
              <w:jc w:val="center"/>
              <w:rPr>
                <w:b/>
                <w:bCs/>
                <w:caps/>
                <w:noProof/>
              </w:rPr>
            </w:pPr>
            <w:r w:rsidRPr="00120C93">
              <w:rPr>
                <w:b/>
                <w:bCs/>
                <w:caps/>
                <w:noProof/>
              </w:rPr>
              <w:t>X</w:t>
            </w:r>
          </w:p>
        </w:tc>
      </w:tr>
    </w:tbl>
    <w:p w14:paraId="2D62A67C" w14:textId="77777777" w:rsidR="00C20692" w:rsidRDefault="00C20692" w:rsidP="00C2069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20692" w14:paraId="6FF8ED42" w14:textId="77777777" w:rsidTr="008E4B68">
        <w:tc>
          <w:tcPr>
            <w:tcW w:w="9640" w:type="dxa"/>
            <w:gridSpan w:val="11"/>
          </w:tcPr>
          <w:p w14:paraId="3C99B671" w14:textId="77777777" w:rsidR="00C20692" w:rsidRDefault="00C20692" w:rsidP="008E4B68">
            <w:pPr>
              <w:pStyle w:val="CRCoverPage"/>
              <w:spacing w:after="0"/>
              <w:rPr>
                <w:noProof/>
                <w:sz w:val="8"/>
                <w:szCs w:val="8"/>
              </w:rPr>
            </w:pPr>
          </w:p>
        </w:tc>
      </w:tr>
      <w:tr w:rsidR="00C20692" w14:paraId="10B15F2A" w14:textId="77777777" w:rsidTr="008E4B68">
        <w:tc>
          <w:tcPr>
            <w:tcW w:w="1843" w:type="dxa"/>
            <w:tcBorders>
              <w:top w:val="single" w:sz="4" w:space="0" w:color="auto"/>
              <w:left w:val="single" w:sz="4" w:space="0" w:color="auto"/>
            </w:tcBorders>
          </w:tcPr>
          <w:p w14:paraId="3BB2DF82" w14:textId="77777777" w:rsidR="00C20692" w:rsidRDefault="00C20692" w:rsidP="008E4B6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3552AB" w14:textId="34E07802" w:rsidR="00C20692" w:rsidRDefault="00334C31" w:rsidP="008E4B68">
            <w:pPr>
              <w:pStyle w:val="CRCoverPage"/>
              <w:spacing w:after="0"/>
              <w:ind w:left="100"/>
              <w:rPr>
                <w:noProof/>
                <w:lang w:eastAsia="zh-CN"/>
              </w:rPr>
            </w:pPr>
            <w:r w:rsidRPr="00334C31">
              <w:rPr>
                <w:noProof/>
              </w:rPr>
              <w:t>Resolve the Editor’s Note for URSP rule enforcement</w:t>
            </w:r>
          </w:p>
        </w:tc>
      </w:tr>
      <w:tr w:rsidR="00C20692" w14:paraId="5FB37902" w14:textId="77777777" w:rsidTr="008E4B68">
        <w:tc>
          <w:tcPr>
            <w:tcW w:w="1843" w:type="dxa"/>
            <w:tcBorders>
              <w:left w:val="single" w:sz="4" w:space="0" w:color="auto"/>
            </w:tcBorders>
          </w:tcPr>
          <w:p w14:paraId="7F9C7717" w14:textId="77777777" w:rsidR="00C20692" w:rsidRDefault="00C20692" w:rsidP="008E4B68">
            <w:pPr>
              <w:pStyle w:val="CRCoverPage"/>
              <w:spacing w:after="0"/>
              <w:rPr>
                <w:b/>
                <w:i/>
                <w:noProof/>
                <w:sz w:val="8"/>
                <w:szCs w:val="8"/>
              </w:rPr>
            </w:pPr>
          </w:p>
        </w:tc>
        <w:tc>
          <w:tcPr>
            <w:tcW w:w="7797" w:type="dxa"/>
            <w:gridSpan w:val="10"/>
            <w:tcBorders>
              <w:right w:val="single" w:sz="4" w:space="0" w:color="auto"/>
            </w:tcBorders>
          </w:tcPr>
          <w:p w14:paraId="3091AD56" w14:textId="77777777" w:rsidR="00C20692" w:rsidRDefault="00C20692" w:rsidP="008E4B68">
            <w:pPr>
              <w:pStyle w:val="CRCoverPage"/>
              <w:spacing w:after="0"/>
              <w:rPr>
                <w:noProof/>
                <w:sz w:val="8"/>
                <w:szCs w:val="8"/>
              </w:rPr>
            </w:pPr>
          </w:p>
        </w:tc>
      </w:tr>
      <w:tr w:rsidR="00C20692" w14:paraId="31950357" w14:textId="77777777" w:rsidTr="008E4B68">
        <w:tc>
          <w:tcPr>
            <w:tcW w:w="1843" w:type="dxa"/>
            <w:tcBorders>
              <w:left w:val="single" w:sz="4" w:space="0" w:color="auto"/>
            </w:tcBorders>
          </w:tcPr>
          <w:p w14:paraId="0336277C" w14:textId="77777777" w:rsidR="00C20692" w:rsidRDefault="00C20692" w:rsidP="008E4B6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F9566C9" w14:textId="613858BA" w:rsidR="00C20692" w:rsidRDefault="00C20692" w:rsidP="0001254B">
            <w:pPr>
              <w:pStyle w:val="CRCoverPage"/>
              <w:spacing w:after="0"/>
              <w:ind w:left="100"/>
              <w:rPr>
                <w:noProof/>
              </w:rPr>
            </w:pPr>
            <w:r>
              <w:t>Huawei</w:t>
            </w:r>
          </w:p>
        </w:tc>
      </w:tr>
      <w:tr w:rsidR="00C20692" w14:paraId="563480CD" w14:textId="77777777" w:rsidTr="008E4B68">
        <w:tc>
          <w:tcPr>
            <w:tcW w:w="1843" w:type="dxa"/>
            <w:tcBorders>
              <w:left w:val="single" w:sz="4" w:space="0" w:color="auto"/>
            </w:tcBorders>
          </w:tcPr>
          <w:p w14:paraId="3CADF4AD" w14:textId="77777777" w:rsidR="00C20692" w:rsidRDefault="00C20692" w:rsidP="008E4B6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90630A" w14:textId="77777777" w:rsidR="00C20692" w:rsidRDefault="00C20692" w:rsidP="008E4B68">
            <w:pPr>
              <w:pStyle w:val="CRCoverPage"/>
              <w:spacing w:after="0"/>
              <w:ind w:left="100"/>
              <w:rPr>
                <w:noProof/>
              </w:rPr>
            </w:pPr>
            <w:r>
              <w:t>CT3</w:t>
            </w:r>
          </w:p>
        </w:tc>
      </w:tr>
      <w:tr w:rsidR="00C20692" w14:paraId="331268C0" w14:textId="77777777" w:rsidTr="008E4B68">
        <w:tc>
          <w:tcPr>
            <w:tcW w:w="1843" w:type="dxa"/>
            <w:tcBorders>
              <w:left w:val="single" w:sz="4" w:space="0" w:color="auto"/>
            </w:tcBorders>
          </w:tcPr>
          <w:p w14:paraId="373E1037" w14:textId="77777777" w:rsidR="00C20692" w:rsidRDefault="00C20692" w:rsidP="008E4B68">
            <w:pPr>
              <w:pStyle w:val="CRCoverPage"/>
              <w:spacing w:after="0"/>
              <w:rPr>
                <w:b/>
                <w:i/>
                <w:noProof/>
                <w:sz w:val="8"/>
                <w:szCs w:val="8"/>
              </w:rPr>
            </w:pPr>
          </w:p>
        </w:tc>
        <w:tc>
          <w:tcPr>
            <w:tcW w:w="7797" w:type="dxa"/>
            <w:gridSpan w:val="10"/>
            <w:tcBorders>
              <w:right w:val="single" w:sz="4" w:space="0" w:color="auto"/>
            </w:tcBorders>
          </w:tcPr>
          <w:p w14:paraId="6300DC5B" w14:textId="77777777" w:rsidR="00C20692" w:rsidRDefault="00C20692" w:rsidP="008E4B68">
            <w:pPr>
              <w:pStyle w:val="CRCoverPage"/>
              <w:spacing w:after="0"/>
              <w:rPr>
                <w:noProof/>
                <w:sz w:val="8"/>
                <w:szCs w:val="8"/>
              </w:rPr>
            </w:pPr>
          </w:p>
        </w:tc>
      </w:tr>
      <w:tr w:rsidR="00C20692" w14:paraId="4BBE5A0D" w14:textId="77777777" w:rsidTr="008E4B68">
        <w:tc>
          <w:tcPr>
            <w:tcW w:w="1843" w:type="dxa"/>
            <w:tcBorders>
              <w:left w:val="single" w:sz="4" w:space="0" w:color="auto"/>
            </w:tcBorders>
          </w:tcPr>
          <w:p w14:paraId="6449517C" w14:textId="77777777" w:rsidR="00C20692" w:rsidRDefault="00C20692" w:rsidP="008E4B68">
            <w:pPr>
              <w:pStyle w:val="CRCoverPage"/>
              <w:tabs>
                <w:tab w:val="right" w:pos="1759"/>
              </w:tabs>
              <w:spacing w:after="0"/>
              <w:rPr>
                <w:b/>
                <w:i/>
                <w:noProof/>
              </w:rPr>
            </w:pPr>
            <w:r>
              <w:rPr>
                <w:b/>
                <w:i/>
                <w:noProof/>
              </w:rPr>
              <w:t>Work item code:</w:t>
            </w:r>
          </w:p>
        </w:tc>
        <w:tc>
          <w:tcPr>
            <w:tcW w:w="3686" w:type="dxa"/>
            <w:gridSpan w:val="5"/>
            <w:shd w:val="pct30" w:color="FFFF00" w:fill="auto"/>
          </w:tcPr>
          <w:p w14:paraId="6BC7E3AD" w14:textId="48E2857D" w:rsidR="00C20692" w:rsidRDefault="00032831" w:rsidP="007E4759">
            <w:pPr>
              <w:pStyle w:val="CRCoverPage"/>
              <w:spacing w:after="0"/>
              <w:ind w:left="100"/>
              <w:rPr>
                <w:noProof/>
                <w:lang w:eastAsia="zh-CN"/>
              </w:rPr>
            </w:pPr>
            <w:proofErr w:type="spellStart"/>
            <w:r>
              <w:t>eUEPO</w:t>
            </w:r>
            <w:proofErr w:type="spellEnd"/>
          </w:p>
        </w:tc>
        <w:tc>
          <w:tcPr>
            <w:tcW w:w="567" w:type="dxa"/>
            <w:tcBorders>
              <w:left w:val="nil"/>
            </w:tcBorders>
          </w:tcPr>
          <w:p w14:paraId="6E7657AF" w14:textId="77777777" w:rsidR="00C20692" w:rsidRDefault="00C20692" w:rsidP="008E4B68">
            <w:pPr>
              <w:pStyle w:val="CRCoverPage"/>
              <w:spacing w:after="0"/>
              <w:ind w:right="100"/>
              <w:rPr>
                <w:noProof/>
              </w:rPr>
            </w:pPr>
          </w:p>
        </w:tc>
        <w:tc>
          <w:tcPr>
            <w:tcW w:w="1417" w:type="dxa"/>
            <w:gridSpan w:val="3"/>
            <w:tcBorders>
              <w:left w:val="nil"/>
            </w:tcBorders>
          </w:tcPr>
          <w:p w14:paraId="4D0ECDE2" w14:textId="77777777" w:rsidR="00C20692" w:rsidRDefault="00C20692" w:rsidP="008E4B6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FD33F0" w14:textId="4D88B985" w:rsidR="00C20692" w:rsidRDefault="00C20692" w:rsidP="00CB01C2">
            <w:pPr>
              <w:pStyle w:val="CRCoverPage"/>
              <w:spacing w:after="0"/>
              <w:ind w:left="100"/>
              <w:rPr>
                <w:noProof/>
              </w:rPr>
            </w:pPr>
            <w:r>
              <w:rPr>
                <w:noProof/>
              </w:rPr>
              <w:t>2023-</w:t>
            </w:r>
            <w:r w:rsidR="00161636">
              <w:rPr>
                <w:noProof/>
              </w:rPr>
              <w:t>1</w:t>
            </w:r>
            <w:r>
              <w:rPr>
                <w:noProof/>
              </w:rPr>
              <w:t>0-</w:t>
            </w:r>
            <w:r w:rsidR="00CB01C2">
              <w:rPr>
                <w:noProof/>
              </w:rPr>
              <w:t>2</w:t>
            </w:r>
            <w:r w:rsidR="00161636">
              <w:rPr>
                <w:noProof/>
              </w:rPr>
              <w:t>6</w:t>
            </w:r>
          </w:p>
        </w:tc>
      </w:tr>
      <w:tr w:rsidR="00C20692" w14:paraId="03C2952E" w14:textId="77777777" w:rsidTr="008E4B68">
        <w:tc>
          <w:tcPr>
            <w:tcW w:w="1843" w:type="dxa"/>
            <w:tcBorders>
              <w:left w:val="single" w:sz="4" w:space="0" w:color="auto"/>
            </w:tcBorders>
          </w:tcPr>
          <w:p w14:paraId="609172B9" w14:textId="77777777" w:rsidR="00C20692" w:rsidRDefault="00C20692" w:rsidP="008E4B68">
            <w:pPr>
              <w:pStyle w:val="CRCoverPage"/>
              <w:spacing w:after="0"/>
              <w:rPr>
                <w:b/>
                <w:i/>
                <w:noProof/>
                <w:sz w:val="8"/>
                <w:szCs w:val="8"/>
              </w:rPr>
            </w:pPr>
          </w:p>
        </w:tc>
        <w:tc>
          <w:tcPr>
            <w:tcW w:w="1986" w:type="dxa"/>
            <w:gridSpan w:val="4"/>
          </w:tcPr>
          <w:p w14:paraId="46EB006B" w14:textId="77777777" w:rsidR="00C20692" w:rsidRDefault="00C20692" w:rsidP="008E4B68">
            <w:pPr>
              <w:pStyle w:val="CRCoverPage"/>
              <w:spacing w:after="0"/>
              <w:rPr>
                <w:noProof/>
                <w:sz w:val="8"/>
                <w:szCs w:val="8"/>
              </w:rPr>
            </w:pPr>
          </w:p>
        </w:tc>
        <w:tc>
          <w:tcPr>
            <w:tcW w:w="2267" w:type="dxa"/>
            <w:gridSpan w:val="2"/>
          </w:tcPr>
          <w:p w14:paraId="407BE136" w14:textId="77777777" w:rsidR="00C20692" w:rsidRDefault="00C20692" w:rsidP="008E4B68">
            <w:pPr>
              <w:pStyle w:val="CRCoverPage"/>
              <w:spacing w:after="0"/>
              <w:rPr>
                <w:noProof/>
                <w:sz w:val="8"/>
                <w:szCs w:val="8"/>
              </w:rPr>
            </w:pPr>
          </w:p>
        </w:tc>
        <w:tc>
          <w:tcPr>
            <w:tcW w:w="1417" w:type="dxa"/>
            <w:gridSpan w:val="3"/>
          </w:tcPr>
          <w:p w14:paraId="6B7BB460" w14:textId="77777777" w:rsidR="00C20692" w:rsidRDefault="00C20692" w:rsidP="008E4B68">
            <w:pPr>
              <w:pStyle w:val="CRCoverPage"/>
              <w:spacing w:after="0"/>
              <w:rPr>
                <w:noProof/>
                <w:sz w:val="8"/>
                <w:szCs w:val="8"/>
              </w:rPr>
            </w:pPr>
          </w:p>
        </w:tc>
        <w:tc>
          <w:tcPr>
            <w:tcW w:w="2127" w:type="dxa"/>
            <w:tcBorders>
              <w:right w:val="single" w:sz="4" w:space="0" w:color="auto"/>
            </w:tcBorders>
          </w:tcPr>
          <w:p w14:paraId="03C3A5F7" w14:textId="77777777" w:rsidR="00C20692" w:rsidRDefault="00C20692" w:rsidP="008E4B68">
            <w:pPr>
              <w:pStyle w:val="CRCoverPage"/>
              <w:spacing w:after="0"/>
              <w:rPr>
                <w:noProof/>
                <w:sz w:val="8"/>
                <w:szCs w:val="8"/>
              </w:rPr>
            </w:pPr>
          </w:p>
        </w:tc>
      </w:tr>
      <w:tr w:rsidR="00C20692" w14:paraId="3372DE31" w14:textId="77777777" w:rsidTr="008E4B68">
        <w:trPr>
          <w:cantSplit/>
        </w:trPr>
        <w:tc>
          <w:tcPr>
            <w:tcW w:w="1843" w:type="dxa"/>
            <w:tcBorders>
              <w:left w:val="single" w:sz="4" w:space="0" w:color="auto"/>
            </w:tcBorders>
          </w:tcPr>
          <w:p w14:paraId="5AE1ABC6" w14:textId="77777777" w:rsidR="00C20692" w:rsidRDefault="00C20692" w:rsidP="008E4B68">
            <w:pPr>
              <w:pStyle w:val="CRCoverPage"/>
              <w:tabs>
                <w:tab w:val="right" w:pos="1759"/>
              </w:tabs>
              <w:spacing w:after="0"/>
              <w:rPr>
                <w:b/>
                <w:i/>
                <w:noProof/>
              </w:rPr>
            </w:pPr>
            <w:r>
              <w:rPr>
                <w:b/>
                <w:i/>
                <w:noProof/>
              </w:rPr>
              <w:t>Category:</w:t>
            </w:r>
          </w:p>
        </w:tc>
        <w:tc>
          <w:tcPr>
            <w:tcW w:w="851" w:type="dxa"/>
            <w:shd w:val="pct30" w:color="FFFF00" w:fill="auto"/>
          </w:tcPr>
          <w:p w14:paraId="1E87AF43" w14:textId="66CD4E77" w:rsidR="00C20692" w:rsidRDefault="00A15644" w:rsidP="008E4B68">
            <w:pPr>
              <w:pStyle w:val="CRCoverPage"/>
              <w:spacing w:after="0"/>
              <w:ind w:left="100" w:right="-609"/>
              <w:rPr>
                <w:b/>
                <w:noProof/>
              </w:rPr>
            </w:pPr>
            <w:r>
              <w:rPr>
                <w:b/>
                <w:noProof/>
              </w:rPr>
              <w:t>B</w:t>
            </w:r>
          </w:p>
        </w:tc>
        <w:tc>
          <w:tcPr>
            <w:tcW w:w="3402" w:type="dxa"/>
            <w:gridSpan w:val="5"/>
            <w:tcBorders>
              <w:left w:val="nil"/>
            </w:tcBorders>
          </w:tcPr>
          <w:p w14:paraId="565B5922" w14:textId="77777777" w:rsidR="00C20692" w:rsidRDefault="00C20692" w:rsidP="008E4B68">
            <w:pPr>
              <w:pStyle w:val="CRCoverPage"/>
              <w:spacing w:after="0"/>
              <w:rPr>
                <w:noProof/>
              </w:rPr>
            </w:pPr>
          </w:p>
        </w:tc>
        <w:tc>
          <w:tcPr>
            <w:tcW w:w="1417" w:type="dxa"/>
            <w:gridSpan w:val="3"/>
            <w:tcBorders>
              <w:left w:val="nil"/>
            </w:tcBorders>
          </w:tcPr>
          <w:p w14:paraId="0977453F" w14:textId="77777777" w:rsidR="00C20692" w:rsidRDefault="00C20692" w:rsidP="008E4B6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A837D6" w14:textId="77777777" w:rsidR="00C20692" w:rsidRDefault="00C20692" w:rsidP="008E4B68">
            <w:pPr>
              <w:pStyle w:val="CRCoverPage"/>
              <w:spacing w:after="0"/>
              <w:ind w:left="100"/>
              <w:rPr>
                <w:noProof/>
              </w:rPr>
            </w:pPr>
            <w:r>
              <w:rPr>
                <w:noProof/>
              </w:rPr>
              <w:t>Rel-18</w:t>
            </w:r>
          </w:p>
        </w:tc>
      </w:tr>
      <w:tr w:rsidR="00C20692" w14:paraId="4199936D" w14:textId="77777777" w:rsidTr="008E4B68">
        <w:tc>
          <w:tcPr>
            <w:tcW w:w="1843" w:type="dxa"/>
            <w:tcBorders>
              <w:left w:val="single" w:sz="4" w:space="0" w:color="auto"/>
              <w:bottom w:val="single" w:sz="4" w:space="0" w:color="auto"/>
            </w:tcBorders>
          </w:tcPr>
          <w:p w14:paraId="58C2C249" w14:textId="77777777" w:rsidR="00C20692" w:rsidRDefault="00C20692" w:rsidP="008E4B68">
            <w:pPr>
              <w:pStyle w:val="CRCoverPage"/>
              <w:spacing w:after="0"/>
              <w:rPr>
                <w:b/>
                <w:i/>
                <w:noProof/>
              </w:rPr>
            </w:pPr>
          </w:p>
        </w:tc>
        <w:tc>
          <w:tcPr>
            <w:tcW w:w="4677" w:type="dxa"/>
            <w:gridSpan w:val="8"/>
            <w:tcBorders>
              <w:bottom w:val="single" w:sz="4" w:space="0" w:color="auto"/>
            </w:tcBorders>
          </w:tcPr>
          <w:p w14:paraId="42A4451C" w14:textId="77777777" w:rsidR="00C20692" w:rsidRDefault="00C20692" w:rsidP="008E4B6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FC0DCD" w14:textId="77777777" w:rsidR="00C20692" w:rsidRDefault="00C20692" w:rsidP="008E4B68">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AAA4805" w14:textId="77777777" w:rsidR="00C20692" w:rsidRPr="007C2097" w:rsidRDefault="00C20692" w:rsidP="008E4B6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20692" w14:paraId="4803F6C6" w14:textId="77777777" w:rsidTr="008E4B68">
        <w:tc>
          <w:tcPr>
            <w:tcW w:w="1843" w:type="dxa"/>
          </w:tcPr>
          <w:p w14:paraId="3BB98B7F" w14:textId="77777777" w:rsidR="00C20692" w:rsidRDefault="00C20692" w:rsidP="008E4B68">
            <w:pPr>
              <w:pStyle w:val="CRCoverPage"/>
              <w:spacing w:after="0"/>
              <w:rPr>
                <w:b/>
                <w:i/>
                <w:noProof/>
                <w:sz w:val="8"/>
                <w:szCs w:val="8"/>
              </w:rPr>
            </w:pPr>
          </w:p>
        </w:tc>
        <w:tc>
          <w:tcPr>
            <w:tcW w:w="7797" w:type="dxa"/>
            <w:gridSpan w:val="10"/>
          </w:tcPr>
          <w:p w14:paraId="58296B3D" w14:textId="77777777" w:rsidR="00C20692" w:rsidRDefault="00C20692" w:rsidP="008E4B68">
            <w:pPr>
              <w:pStyle w:val="CRCoverPage"/>
              <w:spacing w:after="0"/>
              <w:rPr>
                <w:noProof/>
                <w:sz w:val="8"/>
                <w:szCs w:val="8"/>
              </w:rPr>
            </w:pPr>
          </w:p>
        </w:tc>
      </w:tr>
      <w:tr w:rsidR="00C20692" w14:paraId="5874525A" w14:textId="77777777" w:rsidTr="008E4B68">
        <w:tc>
          <w:tcPr>
            <w:tcW w:w="2694" w:type="dxa"/>
            <w:gridSpan w:val="2"/>
            <w:tcBorders>
              <w:top w:val="single" w:sz="4" w:space="0" w:color="auto"/>
              <w:left w:val="single" w:sz="4" w:space="0" w:color="auto"/>
            </w:tcBorders>
          </w:tcPr>
          <w:p w14:paraId="5B1EEE2F" w14:textId="77777777" w:rsidR="00C20692" w:rsidRDefault="00C20692" w:rsidP="008E4B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A45C43" w14:textId="07310441" w:rsidR="00DB7DB9" w:rsidRPr="007C4BC1" w:rsidRDefault="00107C6B" w:rsidP="001C56FF">
            <w:pPr>
              <w:pStyle w:val="CRCoverPage"/>
              <w:spacing w:after="0"/>
              <w:ind w:left="100"/>
              <w:rPr>
                <w:noProof/>
                <w:lang w:eastAsia="zh-CN"/>
              </w:rPr>
            </w:pPr>
            <w:r>
              <w:rPr>
                <w:rFonts w:hint="eastAsia"/>
                <w:noProof/>
                <w:lang w:eastAsia="zh-CN"/>
              </w:rPr>
              <w:t>T</w:t>
            </w:r>
            <w:r>
              <w:rPr>
                <w:noProof/>
                <w:lang w:eastAsia="zh-CN"/>
              </w:rPr>
              <w:t xml:space="preserve">he </w:t>
            </w:r>
            <w:r w:rsidR="00764D8D">
              <w:rPr>
                <w:noProof/>
                <w:lang w:eastAsia="zh-CN"/>
              </w:rPr>
              <w:t>PDU session traffic was already implemented in TS 29.520, hence, the Editor’s Note can be resolved accordingly.</w:t>
            </w:r>
          </w:p>
        </w:tc>
      </w:tr>
      <w:tr w:rsidR="00C20692" w14:paraId="0CA5D262" w14:textId="77777777" w:rsidTr="008E4B68">
        <w:tc>
          <w:tcPr>
            <w:tcW w:w="2694" w:type="dxa"/>
            <w:gridSpan w:val="2"/>
            <w:tcBorders>
              <w:left w:val="single" w:sz="4" w:space="0" w:color="auto"/>
            </w:tcBorders>
          </w:tcPr>
          <w:p w14:paraId="018822A3" w14:textId="77777777" w:rsidR="00C20692" w:rsidRDefault="00C20692" w:rsidP="008E4B68">
            <w:pPr>
              <w:pStyle w:val="CRCoverPage"/>
              <w:spacing w:after="0"/>
              <w:rPr>
                <w:b/>
                <w:i/>
                <w:noProof/>
                <w:sz w:val="8"/>
                <w:szCs w:val="8"/>
              </w:rPr>
            </w:pPr>
          </w:p>
        </w:tc>
        <w:tc>
          <w:tcPr>
            <w:tcW w:w="6946" w:type="dxa"/>
            <w:gridSpan w:val="9"/>
            <w:tcBorders>
              <w:right w:val="single" w:sz="4" w:space="0" w:color="auto"/>
            </w:tcBorders>
          </w:tcPr>
          <w:p w14:paraId="5EA575D2" w14:textId="77777777" w:rsidR="00C20692" w:rsidRDefault="00C20692" w:rsidP="008E4B68">
            <w:pPr>
              <w:pStyle w:val="CRCoverPage"/>
              <w:spacing w:after="0"/>
              <w:rPr>
                <w:noProof/>
                <w:sz w:val="8"/>
                <w:szCs w:val="8"/>
              </w:rPr>
            </w:pPr>
          </w:p>
        </w:tc>
      </w:tr>
      <w:tr w:rsidR="00C20692" w14:paraId="6E9B78F8" w14:textId="77777777" w:rsidTr="008E4B68">
        <w:tc>
          <w:tcPr>
            <w:tcW w:w="2694" w:type="dxa"/>
            <w:gridSpan w:val="2"/>
            <w:tcBorders>
              <w:left w:val="single" w:sz="4" w:space="0" w:color="auto"/>
            </w:tcBorders>
          </w:tcPr>
          <w:p w14:paraId="5084B76B" w14:textId="77777777" w:rsidR="00C20692" w:rsidRDefault="00C20692" w:rsidP="008E4B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A94A7C" w14:textId="3E502314" w:rsidR="00684597" w:rsidRDefault="00684597" w:rsidP="00440F31">
            <w:pPr>
              <w:pStyle w:val="CRCoverPage"/>
              <w:spacing w:after="0"/>
              <w:ind w:left="100"/>
              <w:rPr>
                <w:noProof/>
                <w:lang w:eastAsia="zh-CN"/>
              </w:rPr>
            </w:pPr>
            <w:r>
              <w:rPr>
                <w:noProof/>
              </w:rPr>
              <w:t xml:space="preserve">Remove the </w:t>
            </w:r>
            <w:r w:rsidR="00440F31">
              <w:rPr>
                <w:noProof/>
              </w:rPr>
              <w:t>Editor’s Note and c</w:t>
            </w:r>
            <w:r w:rsidR="00440F31" w:rsidRPr="00440F31">
              <w:rPr>
                <w:noProof/>
              </w:rPr>
              <w:t>larify how the PDU session traffic analytics is used by the PCF.</w:t>
            </w:r>
          </w:p>
        </w:tc>
      </w:tr>
      <w:tr w:rsidR="00C20692" w14:paraId="668B782A" w14:textId="77777777" w:rsidTr="008E4B68">
        <w:tc>
          <w:tcPr>
            <w:tcW w:w="2694" w:type="dxa"/>
            <w:gridSpan w:val="2"/>
            <w:tcBorders>
              <w:left w:val="single" w:sz="4" w:space="0" w:color="auto"/>
            </w:tcBorders>
          </w:tcPr>
          <w:p w14:paraId="5D7CC119" w14:textId="77777777" w:rsidR="00C20692" w:rsidRDefault="00C20692" w:rsidP="008E4B68">
            <w:pPr>
              <w:pStyle w:val="CRCoverPage"/>
              <w:spacing w:after="0"/>
              <w:rPr>
                <w:b/>
                <w:i/>
                <w:noProof/>
                <w:sz w:val="8"/>
                <w:szCs w:val="8"/>
              </w:rPr>
            </w:pPr>
          </w:p>
        </w:tc>
        <w:tc>
          <w:tcPr>
            <w:tcW w:w="6946" w:type="dxa"/>
            <w:gridSpan w:val="9"/>
            <w:tcBorders>
              <w:right w:val="single" w:sz="4" w:space="0" w:color="auto"/>
            </w:tcBorders>
          </w:tcPr>
          <w:p w14:paraId="1608B16E" w14:textId="77777777" w:rsidR="00C20692" w:rsidRDefault="00C20692" w:rsidP="008E4B68">
            <w:pPr>
              <w:pStyle w:val="CRCoverPage"/>
              <w:spacing w:after="0"/>
              <w:rPr>
                <w:noProof/>
                <w:sz w:val="8"/>
                <w:szCs w:val="8"/>
              </w:rPr>
            </w:pPr>
          </w:p>
        </w:tc>
      </w:tr>
      <w:tr w:rsidR="00C20692" w14:paraId="64704E3A" w14:textId="77777777" w:rsidTr="008E4B68">
        <w:tc>
          <w:tcPr>
            <w:tcW w:w="2694" w:type="dxa"/>
            <w:gridSpan w:val="2"/>
            <w:tcBorders>
              <w:left w:val="single" w:sz="4" w:space="0" w:color="auto"/>
              <w:bottom w:val="single" w:sz="4" w:space="0" w:color="auto"/>
            </w:tcBorders>
          </w:tcPr>
          <w:p w14:paraId="0F8DCDBC" w14:textId="77777777" w:rsidR="00C20692" w:rsidRDefault="00C20692" w:rsidP="008E4B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1A5D0B" w14:textId="013867EE" w:rsidR="00C20692" w:rsidRDefault="00440F31" w:rsidP="00EE6E48">
            <w:pPr>
              <w:pStyle w:val="CRCoverPage"/>
              <w:spacing w:after="0"/>
              <w:ind w:left="100"/>
              <w:rPr>
                <w:noProof/>
                <w:lang w:eastAsia="zh-CN"/>
              </w:rPr>
            </w:pPr>
            <w:r>
              <w:rPr>
                <w:noProof/>
              </w:rPr>
              <w:t>Open issue in the specification</w:t>
            </w:r>
            <w:r w:rsidR="00EE6E48">
              <w:rPr>
                <w:noProof/>
              </w:rPr>
              <w:t>.</w:t>
            </w:r>
          </w:p>
        </w:tc>
      </w:tr>
      <w:tr w:rsidR="00C20692" w14:paraId="031E6662" w14:textId="77777777" w:rsidTr="008E4B68">
        <w:tc>
          <w:tcPr>
            <w:tcW w:w="2694" w:type="dxa"/>
            <w:gridSpan w:val="2"/>
          </w:tcPr>
          <w:p w14:paraId="4376021A" w14:textId="77777777" w:rsidR="00C20692" w:rsidRDefault="00C20692" w:rsidP="008E4B68">
            <w:pPr>
              <w:pStyle w:val="CRCoverPage"/>
              <w:spacing w:after="0"/>
              <w:rPr>
                <w:b/>
                <w:i/>
                <w:noProof/>
                <w:sz w:val="8"/>
                <w:szCs w:val="8"/>
              </w:rPr>
            </w:pPr>
          </w:p>
        </w:tc>
        <w:tc>
          <w:tcPr>
            <w:tcW w:w="6946" w:type="dxa"/>
            <w:gridSpan w:val="9"/>
          </w:tcPr>
          <w:p w14:paraId="213B8307" w14:textId="77777777" w:rsidR="00C20692" w:rsidRDefault="00C20692" w:rsidP="008E4B68">
            <w:pPr>
              <w:pStyle w:val="CRCoverPage"/>
              <w:spacing w:after="0"/>
              <w:rPr>
                <w:noProof/>
                <w:sz w:val="8"/>
                <w:szCs w:val="8"/>
              </w:rPr>
            </w:pPr>
          </w:p>
        </w:tc>
      </w:tr>
      <w:tr w:rsidR="00C20692" w14:paraId="32FC2745" w14:textId="77777777" w:rsidTr="008E4B68">
        <w:tc>
          <w:tcPr>
            <w:tcW w:w="2694" w:type="dxa"/>
            <w:gridSpan w:val="2"/>
            <w:tcBorders>
              <w:top w:val="single" w:sz="4" w:space="0" w:color="auto"/>
              <w:left w:val="single" w:sz="4" w:space="0" w:color="auto"/>
            </w:tcBorders>
          </w:tcPr>
          <w:p w14:paraId="404A71FA" w14:textId="77777777" w:rsidR="00C20692" w:rsidRDefault="00C20692" w:rsidP="008E4B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035C64" w14:textId="33CD9E6D" w:rsidR="00C20692" w:rsidRDefault="00ED3C8D" w:rsidP="00ED3C8D">
            <w:pPr>
              <w:pStyle w:val="CRCoverPage"/>
              <w:spacing w:after="0"/>
              <w:ind w:left="100"/>
              <w:rPr>
                <w:noProof/>
                <w:lang w:eastAsia="zh-CN"/>
              </w:rPr>
            </w:pPr>
            <w:r>
              <w:rPr>
                <w:noProof/>
                <w:lang w:eastAsia="zh-CN"/>
              </w:rPr>
              <w:t>4</w:t>
            </w:r>
            <w:r w:rsidR="001C56FF">
              <w:rPr>
                <w:noProof/>
                <w:lang w:eastAsia="zh-CN"/>
              </w:rPr>
              <w:t>.2.2.</w:t>
            </w:r>
            <w:r>
              <w:rPr>
                <w:noProof/>
                <w:lang w:eastAsia="zh-CN"/>
              </w:rPr>
              <w:t>2.3.1</w:t>
            </w:r>
          </w:p>
        </w:tc>
      </w:tr>
      <w:tr w:rsidR="00C20692" w14:paraId="59AB1DF1" w14:textId="77777777" w:rsidTr="008E4B68">
        <w:tc>
          <w:tcPr>
            <w:tcW w:w="2694" w:type="dxa"/>
            <w:gridSpan w:val="2"/>
            <w:tcBorders>
              <w:left w:val="single" w:sz="4" w:space="0" w:color="auto"/>
            </w:tcBorders>
          </w:tcPr>
          <w:p w14:paraId="0E7B4BBA" w14:textId="77777777" w:rsidR="00C20692" w:rsidRDefault="00C20692" w:rsidP="008E4B68">
            <w:pPr>
              <w:pStyle w:val="CRCoverPage"/>
              <w:spacing w:after="0"/>
              <w:rPr>
                <w:b/>
                <w:i/>
                <w:noProof/>
                <w:sz w:val="8"/>
                <w:szCs w:val="8"/>
              </w:rPr>
            </w:pPr>
          </w:p>
        </w:tc>
        <w:tc>
          <w:tcPr>
            <w:tcW w:w="6946" w:type="dxa"/>
            <w:gridSpan w:val="9"/>
            <w:tcBorders>
              <w:right w:val="single" w:sz="4" w:space="0" w:color="auto"/>
            </w:tcBorders>
          </w:tcPr>
          <w:p w14:paraId="2B14D7E4" w14:textId="77777777" w:rsidR="00C20692" w:rsidRDefault="00C20692" w:rsidP="008E4B68">
            <w:pPr>
              <w:pStyle w:val="CRCoverPage"/>
              <w:spacing w:after="0"/>
              <w:rPr>
                <w:noProof/>
                <w:sz w:val="8"/>
                <w:szCs w:val="8"/>
              </w:rPr>
            </w:pPr>
          </w:p>
        </w:tc>
      </w:tr>
      <w:tr w:rsidR="00C20692" w14:paraId="203DCC65" w14:textId="77777777" w:rsidTr="008E4B68">
        <w:tc>
          <w:tcPr>
            <w:tcW w:w="2694" w:type="dxa"/>
            <w:gridSpan w:val="2"/>
            <w:tcBorders>
              <w:left w:val="single" w:sz="4" w:space="0" w:color="auto"/>
            </w:tcBorders>
          </w:tcPr>
          <w:p w14:paraId="14A897C5" w14:textId="77777777" w:rsidR="00C20692" w:rsidRDefault="00C20692" w:rsidP="008E4B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D325A7" w14:textId="77777777" w:rsidR="00C20692" w:rsidRDefault="00C20692" w:rsidP="008E4B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583D47" w14:textId="77777777" w:rsidR="00C20692" w:rsidRDefault="00C20692" w:rsidP="008E4B68">
            <w:pPr>
              <w:pStyle w:val="CRCoverPage"/>
              <w:spacing w:after="0"/>
              <w:jc w:val="center"/>
              <w:rPr>
                <w:b/>
                <w:caps/>
                <w:noProof/>
              </w:rPr>
            </w:pPr>
            <w:r>
              <w:rPr>
                <w:b/>
                <w:caps/>
                <w:noProof/>
              </w:rPr>
              <w:t>N</w:t>
            </w:r>
          </w:p>
        </w:tc>
        <w:tc>
          <w:tcPr>
            <w:tcW w:w="2977" w:type="dxa"/>
            <w:gridSpan w:val="4"/>
          </w:tcPr>
          <w:p w14:paraId="69339CD0" w14:textId="77777777" w:rsidR="00C20692" w:rsidRDefault="00C20692" w:rsidP="008E4B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13D776" w14:textId="77777777" w:rsidR="00C20692" w:rsidRDefault="00C20692" w:rsidP="008E4B68">
            <w:pPr>
              <w:pStyle w:val="CRCoverPage"/>
              <w:spacing w:after="0"/>
              <w:ind w:left="99"/>
              <w:rPr>
                <w:noProof/>
              </w:rPr>
            </w:pPr>
          </w:p>
        </w:tc>
      </w:tr>
      <w:tr w:rsidR="00C20692" w14:paraId="584CCF02" w14:textId="77777777" w:rsidTr="008E4B68">
        <w:tc>
          <w:tcPr>
            <w:tcW w:w="2694" w:type="dxa"/>
            <w:gridSpan w:val="2"/>
            <w:tcBorders>
              <w:left w:val="single" w:sz="4" w:space="0" w:color="auto"/>
            </w:tcBorders>
          </w:tcPr>
          <w:p w14:paraId="7DD70259" w14:textId="77777777" w:rsidR="00C20692" w:rsidRDefault="00C20692" w:rsidP="008E4B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82115C" w14:textId="77777777" w:rsidR="00C20692" w:rsidRDefault="00C20692" w:rsidP="008E4B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E0C82B" w14:textId="77777777" w:rsidR="00C20692" w:rsidRDefault="00C20692" w:rsidP="008E4B68">
            <w:pPr>
              <w:pStyle w:val="CRCoverPage"/>
              <w:spacing w:after="0"/>
              <w:jc w:val="center"/>
              <w:rPr>
                <w:b/>
                <w:caps/>
                <w:noProof/>
              </w:rPr>
            </w:pPr>
            <w:r w:rsidRPr="00120C93">
              <w:rPr>
                <w:b/>
                <w:bCs/>
                <w:caps/>
                <w:noProof/>
              </w:rPr>
              <w:t>X</w:t>
            </w:r>
          </w:p>
        </w:tc>
        <w:tc>
          <w:tcPr>
            <w:tcW w:w="2977" w:type="dxa"/>
            <w:gridSpan w:val="4"/>
          </w:tcPr>
          <w:p w14:paraId="1E6BF9FB" w14:textId="77777777" w:rsidR="00C20692" w:rsidRDefault="00C20692" w:rsidP="008E4B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61DC4A" w14:textId="77777777" w:rsidR="00C20692" w:rsidRDefault="00C20692" w:rsidP="008E4B68">
            <w:pPr>
              <w:pStyle w:val="CRCoverPage"/>
              <w:spacing w:after="0"/>
              <w:ind w:left="99"/>
              <w:rPr>
                <w:noProof/>
              </w:rPr>
            </w:pPr>
            <w:r>
              <w:rPr>
                <w:noProof/>
              </w:rPr>
              <w:t>TS/TR ... CR ...</w:t>
            </w:r>
          </w:p>
        </w:tc>
      </w:tr>
      <w:tr w:rsidR="00C20692" w14:paraId="5AF28A0C" w14:textId="77777777" w:rsidTr="008E4B68">
        <w:tc>
          <w:tcPr>
            <w:tcW w:w="2694" w:type="dxa"/>
            <w:gridSpan w:val="2"/>
            <w:tcBorders>
              <w:left w:val="single" w:sz="4" w:space="0" w:color="auto"/>
            </w:tcBorders>
          </w:tcPr>
          <w:p w14:paraId="15AE6E8C" w14:textId="77777777" w:rsidR="00C20692" w:rsidRDefault="00C20692" w:rsidP="008E4B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D3BD22" w14:textId="77777777" w:rsidR="00C20692" w:rsidRDefault="00C20692" w:rsidP="008E4B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BBE1B" w14:textId="77777777" w:rsidR="00C20692" w:rsidRDefault="00C20692" w:rsidP="008E4B68">
            <w:pPr>
              <w:pStyle w:val="CRCoverPage"/>
              <w:spacing w:after="0"/>
              <w:jc w:val="center"/>
              <w:rPr>
                <w:b/>
                <w:caps/>
                <w:noProof/>
              </w:rPr>
            </w:pPr>
            <w:r w:rsidRPr="00120C93">
              <w:rPr>
                <w:b/>
                <w:bCs/>
                <w:caps/>
                <w:noProof/>
              </w:rPr>
              <w:t>X</w:t>
            </w:r>
          </w:p>
        </w:tc>
        <w:tc>
          <w:tcPr>
            <w:tcW w:w="2977" w:type="dxa"/>
            <w:gridSpan w:val="4"/>
          </w:tcPr>
          <w:p w14:paraId="3288FC35" w14:textId="77777777" w:rsidR="00C20692" w:rsidRDefault="00C20692" w:rsidP="008E4B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405465" w14:textId="77777777" w:rsidR="00C20692" w:rsidRDefault="00C20692" w:rsidP="008E4B68">
            <w:pPr>
              <w:pStyle w:val="CRCoverPage"/>
              <w:spacing w:after="0"/>
              <w:ind w:left="99"/>
              <w:rPr>
                <w:noProof/>
              </w:rPr>
            </w:pPr>
            <w:r>
              <w:rPr>
                <w:noProof/>
              </w:rPr>
              <w:t xml:space="preserve">TS/TR ... CR ... </w:t>
            </w:r>
          </w:p>
        </w:tc>
      </w:tr>
      <w:tr w:rsidR="00C20692" w14:paraId="4BE36924" w14:textId="77777777" w:rsidTr="008E4B68">
        <w:tc>
          <w:tcPr>
            <w:tcW w:w="2694" w:type="dxa"/>
            <w:gridSpan w:val="2"/>
            <w:tcBorders>
              <w:left w:val="single" w:sz="4" w:space="0" w:color="auto"/>
            </w:tcBorders>
          </w:tcPr>
          <w:p w14:paraId="25A6C2A8" w14:textId="77777777" w:rsidR="00C20692" w:rsidRDefault="00C20692" w:rsidP="008E4B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8667C6" w14:textId="77777777" w:rsidR="00C20692" w:rsidRDefault="00C20692" w:rsidP="008E4B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47C803" w14:textId="77777777" w:rsidR="00C20692" w:rsidRDefault="00C20692" w:rsidP="008E4B68">
            <w:pPr>
              <w:pStyle w:val="CRCoverPage"/>
              <w:spacing w:after="0"/>
              <w:jc w:val="center"/>
              <w:rPr>
                <w:b/>
                <w:caps/>
                <w:noProof/>
              </w:rPr>
            </w:pPr>
            <w:r w:rsidRPr="00120C93">
              <w:rPr>
                <w:b/>
                <w:bCs/>
                <w:caps/>
                <w:noProof/>
              </w:rPr>
              <w:t>X</w:t>
            </w:r>
          </w:p>
        </w:tc>
        <w:tc>
          <w:tcPr>
            <w:tcW w:w="2977" w:type="dxa"/>
            <w:gridSpan w:val="4"/>
          </w:tcPr>
          <w:p w14:paraId="50D0CD97" w14:textId="77777777" w:rsidR="00C20692" w:rsidRDefault="00C20692" w:rsidP="008E4B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6C0407" w14:textId="77777777" w:rsidR="00C20692" w:rsidRDefault="00C20692" w:rsidP="008E4B68">
            <w:pPr>
              <w:pStyle w:val="CRCoverPage"/>
              <w:spacing w:after="0"/>
              <w:ind w:left="99"/>
              <w:rPr>
                <w:noProof/>
              </w:rPr>
            </w:pPr>
            <w:r>
              <w:rPr>
                <w:noProof/>
              </w:rPr>
              <w:t xml:space="preserve">TS/TR ... CR ... </w:t>
            </w:r>
          </w:p>
        </w:tc>
      </w:tr>
      <w:tr w:rsidR="00C20692" w14:paraId="10BA479D" w14:textId="77777777" w:rsidTr="008E4B68">
        <w:tc>
          <w:tcPr>
            <w:tcW w:w="2694" w:type="dxa"/>
            <w:gridSpan w:val="2"/>
            <w:tcBorders>
              <w:left w:val="single" w:sz="4" w:space="0" w:color="auto"/>
            </w:tcBorders>
          </w:tcPr>
          <w:p w14:paraId="6E4579CB" w14:textId="77777777" w:rsidR="00C20692" w:rsidRDefault="00C20692" w:rsidP="008E4B68">
            <w:pPr>
              <w:pStyle w:val="CRCoverPage"/>
              <w:spacing w:after="0"/>
              <w:rPr>
                <w:b/>
                <w:i/>
                <w:noProof/>
              </w:rPr>
            </w:pPr>
          </w:p>
        </w:tc>
        <w:tc>
          <w:tcPr>
            <w:tcW w:w="6946" w:type="dxa"/>
            <w:gridSpan w:val="9"/>
            <w:tcBorders>
              <w:right w:val="single" w:sz="4" w:space="0" w:color="auto"/>
            </w:tcBorders>
          </w:tcPr>
          <w:p w14:paraId="7A5E5A47" w14:textId="77777777" w:rsidR="00C20692" w:rsidRDefault="00C20692" w:rsidP="008E4B68">
            <w:pPr>
              <w:pStyle w:val="CRCoverPage"/>
              <w:spacing w:after="0"/>
              <w:rPr>
                <w:noProof/>
              </w:rPr>
            </w:pPr>
          </w:p>
        </w:tc>
      </w:tr>
      <w:tr w:rsidR="00C20692" w14:paraId="0737648B" w14:textId="77777777" w:rsidTr="008E4B68">
        <w:tc>
          <w:tcPr>
            <w:tcW w:w="2694" w:type="dxa"/>
            <w:gridSpan w:val="2"/>
            <w:tcBorders>
              <w:left w:val="single" w:sz="4" w:space="0" w:color="auto"/>
              <w:bottom w:val="single" w:sz="4" w:space="0" w:color="auto"/>
            </w:tcBorders>
          </w:tcPr>
          <w:p w14:paraId="555A0237" w14:textId="77777777" w:rsidR="00C20692" w:rsidRDefault="00C20692" w:rsidP="008E4B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13C9F3" w14:textId="7F4A9746" w:rsidR="00C20692" w:rsidRDefault="00442721" w:rsidP="002A5B62">
            <w:pPr>
              <w:pStyle w:val="CRCoverPage"/>
              <w:spacing w:after="0"/>
              <w:ind w:left="100"/>
              <w:rPr>
                <w:noProof/>
                <w:lang w:eastAsia="zh-CN"/>
              </w:rPr>
            </w:pPr>
            <w:r>
              <w:rPr>
                <w:noProof/>
              </w:rPr>
              <w:t xml:space="preserve">This CR </w:t>
            </w:r>
            <w:r w:rsidR="00860251">
              <w:rPr>
                <w:rFonts w:hint="eastAsia"/>
                <w:noProof/>
                <w:lang w:eastAsia="zh-CN"/>
              </w:rPr>
              <w:t>does</w:t>
            </w:r>
            <w:r w:rsidR="00860251">
              <w:rPr>
                <w:noProof/>
              </w:rPr>
              <w:t xml:space="preserve"> not impact </w:t>
            </w:r>
            <w:r w:rsidR="002A5B62">
              <w:rPr>
                <w:noProof/>
              </w:rPr>
              <w:t>the</w:t>
            </w:r>
            <w:r>
              <w:rPr>
                <w:noProof/>
              </w:rPr>
              <w:t xml:space="preserve"> OpenAPI</w:t>
            </w:r>
            <w:r w:rsidR="00860251">
              <w:rPr>
                <w:noProof/>
              </w:rPr>
              <w:t xml:space="preserve"> file</w:t>
            </w:r>
            <w:r>
              <w:rPr>
                <w:noProof/>
              </w:rPr>
              <w:t>.</w:t>
            </w:r>
          </w:p>
        </w:tc>
      </w:tr>
      <w:tr w:rsidR="00C20692" w:rsidRPr="008863B9" w14:paraId="7C7C2D49" w14:textId="77777777" w:rsidTr="008E4B68">
        <w:tc>
          <w:tcPr>
            <w:tcW w:w="2694" w:type="dxa"/>
            <w:gridSpan w:val="2"/>
            <w:tcBorders>
              <w:top w:val="single" w:sz="4" w:space="0" w:color="auto"/>
              <w:bottom w:val="single" w:sz="4" w:space="0" w:color="auto"/>
            </w:tcBorders>
          </w:tcPr>
          <w:p w14:paraId="7318E64F" w14:textId="77777777" w:rsidR="00C20692" w:rsidRPr="008863B9" w:rsidRDefault="00C20692" w:rsidP="008E4B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D485F49" w14:textId="77777777" w:rsidR="00C20692" w:rsidRPr="008863B9" w:rsidRDefault="00C20692" w:rsidP="008E4B68">
            <w:pPr>
              <w:pStyle w:val="CRCoverPage"/>
              <w:spacing w:after="0"/>
              <w:ind w:left="100"/>
              <w:rPr>
                <w:noProof/>
                <w:sz w:val="8"/>
                <w:szCs w:val="8"/>
              </w:rPr>
            </w:pPr>
          </w:p>
        </w:tc>
      </w:tr>
      <w:tr w:rsidR="00C20692" w14:paraId="704E475A" w14:textId="77777777" w:rsidTr="008E4B68">
        <w:tc>
          <w:tcPr>
            <w:tcW w:w="2694" w:type="dxa"/>
            <w:gridSpan w:val="2"/>
            <w:tcBorders>
              <w:top w:val="single" w:sz="4" w:space="0" w:color="auto"/>
              <w:left w:val="single" w:sz="4" w:space="0" w:color="auto"/>
              <w:bottom w:val="single" w:sz="4" w:space="0" w:color="auto"/>
            </w:tcBorders>
          </w:tcPr>
          <w:p w14:paraId="42E24B72" w14:textId="77777777" w:rsidR="00C20692" w:rsidRDefault="00C20692" w:rsidP="008E4B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752D0D" w14:textId="65197DCD" w:rsidR="00442721" w:rsidRDefault="00442721" w:rsidP="00025D22">
            <w:pPr>
              <w:pStyle w:val="CRCoverPage"/>
              <w:spacing w:after="0"/>
              <w:rPr>
                <w:noProof/>
              </w:rPr>
            </w:pPr>
          </w:p>
        </w:tc>
      </w:tr>
    </w:tbl>
    <w:p w14:paraId="06143CD0" w14:textId="77777777" w:rsidR="00C20692" w:rsidRDefault="00C20692" w:rsidP="00C20692">
      <w:pPr>
        <w:pStyle w:val="CRCoverPage"/>
        <w:spacing w:after="0"/>
        <w:rPr>
          <w:noProof/>
          <w:sz w:val="8"/>
          <w:szCs w:val="8"/>
        </w:rPr>
      </w:pPr>
    </w:p>
    <w:p w14:paraId="516DA771" w14:textId="77777777" w:rsidR="00C20692" w:rsidRDefault="00C20692" w:rsidP="00C20692">
      <w:pPr>
        <w:rPr>
          <w:noProof/>
        </w:rPr>
        <w:sectPr w:rsidR="00C20692">
          <w:headerReference w:type="even" r:id="rId12"/>
          <w:footnotePr>
            <w:numRestart w:val="eachSect"/>
          </w:footnotePr>
          <w:pgSz w:w="11907" w:h="16840" w:code="9"/>
          <w:pgMar w:top="1418" w:right="1134" w:bottom="1134" w:left="1134" w:header="680" w:footer="567" w:gutter="0"/>
          <w:cols w:space="720"/>
        </w:sectPr>
      </w:pPr>
    </w:p>
    <w:p w14:paraId="76BD7682" w14:textId="77777777" w:rsidR="00C20692" w:rsidRDefault="00C20692" w:rsidP="00C20692">
      <w:pPr>
        <w:outlineLvl w:val="0"/>
        <w:rPr>
          <w:b/>
          <w:bCs/>
          <w:noProof/>
        </w:rPr>
      </w:pPr>
      <w:r w:rsidRPr="00103680">
        <w:rPr>
          <w:b/>
          <w:bCs/>
          <w:noProof/>
        </w:rPr>
        <w:lastRenderedPageBreak/>
        <w:t>Additional discussion(if needed):</w:t>
      </w:r>
    </w:p>
    <w:p w14:paraId="5D785EF9" w14:textId="77777777" w:rsidR="00C20692" w:rsidRPr="002D6387" w:rsidRDefault="00C20692" w:rsidP="00C20692">
      <w:pPr>
        <w:outlineLvl w:val="0"/>
        <w:rPr>
          <w:b/>
          <w:bCs/>
          <w:noProof/>
          <w:sz w:val="24"/>
          <w:szCs w:val="24"/>
        </w:rPr>
      </w:pPr>
      <w:r w:rsidRPr="00103680">
        <w:rPr>
          <w:b/>
          <w:bCs/>
          <w:noProof/>
          <w:sz w:val="24"/>
          <w:szCs w:val="24"/>
        </w:rPr>
        <w:t>Proposed changes:</w:t>
      </w:r>
    </w:p>
    <w:p w14:paraId="6DE05923" w14:textId="77777777" w:rsidR="00C20692" w:rsidRPr="00B61815" w:rsidRDefault="00C20692" w:rsidP="00C2069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16A4DC75" w14:textId="77777777" w:rsidR="00334C31" w:rsidRDefault="00334C31" w:rsidP="00334C31">
      <w:pPr>
        <w:pStyle w:val="6"/>
        <w:rPr>
          <w:noProof/>
        </w:rPr>
      </w:pPr>
      <w:bookmarkStart w:id="2" w:name="_Toc145707517"/>
      <w:r>
        <w:rPr>
          <w:noProof/>
        </w:rPr>
        <w:t>4.2.2.2.3.1</w:t>
      </w:r>
      <w:r>
        <w:rPr>
          <w:noProof/>
        </w:rPr>
        <w:tab/>
        <w:t>General</w:t>
      </w:r>
      <w:bookmarkEnd w:id="2"/>
    </w:p>
    <w:p w14:paraId="4DAA40C8" w14:textId="77777777" w:rsidR="00334C31" w:rsidRDefault="00334C31" w:rsidP="00334C31">
      <w:pPr>
        <w:rPr>
          <w:noProof/>
        </w:rPr>
      </w:pPr>
      <w:r>
        <w:rPr>
          <w:noProof/>
        </w:rPr>
        <w:t>The UE Route Selection Policy is used by the UE to determine how to route outgoing traffic.</w:t>
      </w:r>
    </w:p>
    <w:p w14:paraId="17840F0D" w14:textId="77777777" w:rsidR="00334C31" w:rsidRDefault="00334C31" w:rsidP="00334C31">
      <w:pPr>
        <w:rPr>
          <w:noProof/>
        </w:rPr>
      </w:pPr>
      <w:r>
        <w:rPr>
          <w:noProof/>
        </w:rPr>
        <w:t>The UE Route Selection Policy shall consist of one or several URSP rules.</w:t>
      </w:r>
      <w:r w:rsidRPr="0098003F">
        <w:t xml:space="preserve"> </w:t>
      </w:r>
      <w:r>
        <w:t>The PCF determines whether URSP rule(s) have to be provisioned based on input parameters received from the NF service consumer, the received list of UPSIs from the UE, if available, the UE Policy Sections stored in the UDR, if available, other received UE parameters, if available, the policy subscription and application data retrieved from UDR, if available, analytics information received from NWDAF, if available, and local policies.</w:t>
      </w:r>
    </w:p>
    <w:p w14:paraId="404229C2" w14:textId="77777777" w:rsidR="00334C31" w:rsidRDefault="00334C31" w:rsidP="00334C31">
      <w:pPr>
        <w:rPr>
          <w:noProof/>
        </w:rPr>
      </w:pPr>
      <w:r>
        <w:rPr>
          <w:noProof/>
        </w:rPr>
        <w:t>URSP rules are encoded as defined in 3GPP TS 24.526 [16].</w:t>
      </w:r>
    </w:p>
    <w:p w14:paraId="4548CE9E" w14:textId="77777777" w:rsidR="00334C31" w:rsidRDefault="00334C31" w:rsidP="00334C31">
      <w:pPr>
        <w:rPr>
          <w:noProof/>
        </w:rPr>
      </w:pPr>
      <w:r>
        <w:rPr>
          <w:noProof/>
        </w:rPr>
        <w:t>UE Route Selection Policy may only be provided by a H-PCF or the PCF of the SNPN, but shall not be provided by a V-PCF. However, UE Route Selection Policy determined and provided by the H-PCF may be retrieved by a V-PCF from the H-PCF and forwarded to a UE.</w:t>
      </w:r>
    </w:p>
    <w:p w14:paraId="152B66C2" w14:textId="77777777" w:rsidR="00334C31" w:rsidRDefault="00334C31" w:rsidP="00334C31">
      <w:pPr>
        <w:rPr>
          <w:noProof/>
        </w:rPr>
      </w:pPr>
      <w:r>
        <w:rPr>
          <w:noProof/>
        </w:rPr>
        <w:t xml:space="preserve">The (H-)PCF shall use the UE policy subscription data stored in UDR as </w:t>
      </w:r>
      <w:r>
        <w:t>specified in 3GPP TS 29.519 [17] to ensure the values included in the Route Selection Descriptor of the generated URSP rules are always supported by subscription.</w:t>
      </w:r>
      <w:r>
        <w:rPr>
          <w:noProof/>
        </w:rPr>
        <w:t xml:space="preserve"> </w:t>
      </w:r>
    </w:p>
    <w:p w14:paraId="3D11CE68" w14:textId="77777777" w:rsidR="00334C31" w:rsidRDefault="00334C31" w:rsidP="00334C31">
      <w:r>
        <w:rPr>
          <w:noProof/>
        </w:rPr>
        <w:t xml:space="preserve">For the received list of internal group Ids, the (H-)PCF retrieves the corresponding 5G VN group configuration data stored from the UDR as </w:t>
      </w:r>
      <w:r>
        <w:t xml:space="preserve">specified in </w:t>
      </w:r>
      <w:r>
        <w:rPr>
          <w:noProof/>
        </w:rPr>
        <w:t xml:space="preserve">3GPP TS 29.504[27] and </w:t>
      </w:r>
      <w:r>
        <w:t>3GPP TS 29.505 [26], if available. For each available 5G VN group, the (H-</w:t>
      </w:r>
      <w:proofErr w:type="gramStart"/>
      <w:r>
        <w:t>)PCF</w:t>
      </w:r>
      <w:proofErr w:type="gramEnd"/>
      <w:r>
        <w:t xml:space="preserve"> may use the retrieved 5G VN group configuration values to encode the values for the Route Selection Descriptor and the values for the Traffic Descriptor of the generated URSP rules.</w:t>
      </w:r>
    </w:p>
    <w:p w14:paraId="6F2852E1" w14:textId="77777777" w:rsidR="00334C31" w:rsidRDefault="00334C31" w:rsidP="00334C31">
      <w:pPr>
        <w:rPr>
          <w:lang w:val="en-US" w:eastAsia="zh-CN"/>
        </w:rPr>
      </w:pPr>
      <w:r>
        <w:t>If the "</w:t>
      </w:r>
      <w:proofErr w:type="spellStart"/>
      <w:r>
        <w:t>EnhancedBackgroundDataTransfer</w:t>
      </w:r>
      <w:proofErr w:type="spellEnd"/>
      <w:r>
        <w:t>" feature is supported, the (H-</w:t>
      </w:r>
      <w:proofErr w:type="gramStart"/>
      <w:r>
        <w:t>)PCF</w:t>
      </w:r>
      <w:proofErr w:type="gramEnd"/>
      <w:r>
        <w:t xml:space="preserve"> may retrieve the Background Data Transfer Reference ID(s) by retrieving the UE's Application Data from the UDR as defined in clause 6.2.9 of </w:t>
      </w:r>
      <w:r>
        <w:rPr>
          <w:lang w:eastAsia="zh-CN"/>
        </w:rPr>
        <w:t>3GPP TS 29.519 [</w:t>
      </w:r>
      <w:r>
        <w:rPr>
          <w:lang w:val="en-US" w:eastAsia="zh-CN"/>
        </w:rPr>
        <w:t>17].</w:t>
      </w:r>
      <w:r>
        <w:t xml:space="preserve"> In this case, the PCF shall retrieve the transfer policy corresponding to the Background Data Transfer Reference ID(s) as defined in clause 5.2.8 of </w:t>
      </w:r>
      <w:r>
        <w:rPr>
          <w:lang w:eastAsia="zh-CN"/>
        </w:rPr>
        <w:t>3GPP TS 29.519 [</w:t>
      </w:r>
      <w:r>
        <w:rPr>
          <w:lang w:val="en-US" w:eastAsia="zh-CN"/>
        </w:rPr>
        <w:t>17] and then may create the URSP rules including the Route Selection Validation Criteria for the UE as defined in clause 6.6.2.1 of 3GPP TS 23.503 [4].</w:t>
      </w:r>
      <w:r>
        <w:t xml:space="preserve"> If the (H-</w:t>
      </w:r>
      <w:proofErr w:type="gramStart"/>
      <w:r>
        <w:t>)PCF</w:t>
      </w:r>
      <w:proofErr w:type="gramEnd"/>
      <w:r>
        <w:t xml:space="preserve"> provisions the URSP rules </w:t>
      </w:r>
      <w:r>
        <w:rPr>
          <w:lang w:val="en-US" w:eastAsia="zh-CN"/>
        </w:rPr>
        <w:t>including the Route Selection Validation Criteria for the UE</w:t>
      </w:r>
      <w:r>
        <w:t xml:space="preserve">, it shall use the associated S-NSSAI and DNN to store in the UDR the Background Data Transfer Reference ID(s) in the UE's session management policy data as specified in </w:t>
      </w:r>
      <w:r>
        <w:rPr>
          <w:lang w:eastAsia="zh-CN"/>
        </w:rPr>
        <w:t>3GPP TS 29.519 [</w:t>
      </w:r>
      <w:r>
        <w:rPr>
          <w:lang w:val="en-US" w:eastAsia="zh-CN"/>
        </w:rPr>
        <w:t xml:space="preserve">17]. </w:t>
      </w:r>
    </w:p>
    <w:p w14:paraId="79007F8A" w14:textId="77777777" w:rsidR="00334C31" w:rsidRDefault="00334C31" w:rsidP="00334C31">
      <w:r>
        <w:t xml:space="preserve">If the (H-)PCF retrieves the BDT policy and corresponding related information (e.g. network area information, the volume of data to be transferred per UE, etc.) within the </w:t>
      </w:r>
      <w:proofErr w:type="spellStart"/>
      <w:r>
        <w:t>BdtData</w:t>
      </w:r>
      <w:proofErr w:type="spellEnd"/>
      <w:r>
        <w:t xml:space="preserve"> data type, and the "</w:t>
      </w:r>
      <w:proofErr w:type="spellStart"/>
      <w:r>
        <w:rPr>
          <w:rFonts w:cs="Arial"/>
          <w:szCs w:val="18"/>
          <w:lang w:eastAsia="zh-CN"/>
        </w:rPr>
        <w:t>bdtpStatus</w:t>
      </w:r>
      <w:proofErr w:type="spellEnd"/>
      <w:r>
        <w:t xml:space="preserve">" attribute within the </w:t>
      </w:r>
      <w:proofErr w:type="spellStart"/>
      <w:r>
        <w:t>BdtData</w:t>
      </w:r>
      <w:proofErr w:type="spellEnd"/>
      <w:r>
        <w:t xml:space="preserve"> data type is set to value "INVALID", the (H-)PCF shall not provision the URSP rules based on the invalid BDT policy. When the BDT policy re-negotiation is completed the PCF may:</w:t>
      </w:r>
    </w:p>
    <w:p w14:paraId="2329D070" w14:textId="77777777" w:rsidR="00334C31" w:rsidRDefault="00334C31" w:rsidP="00334C31">
      <w:pPr>
        <w:pStyle w:val="B10"/>
      </w:pPr>
      <w:r>
        <w:t>-</w:t>
      </w:r>
      <w:r>
        <w:tab/>
      </w:r>
      <w:proofErr w:type="gramStart"/>
      <w:r>
        <w:t>if</w:t>
      </w:r>
      <w:proofErr w:type="gramEnd"/>
      <w:r>
        <w:t xml:space="preserve"> the new BDT Policy is determined, create or update the applicable URSP rules based on the new BDT policy; or</w:t>
      </w:r>
    </w:p>
    <w:p w14:paraId="162E238B" w14:textId="77777777" w:rsidR="00334C31" w:rsidRDefault="00334C31" w:rsidP="00334C31">
      <w:pPr>
        <w:pStyle w:val="B10"/>
      </w:pPr>
      <w:r>
        <w:t>-</w:t>
      </w:r>
      <w:r>
        <w:tab/>
      </w:r>
      <w:proofErr w:type="gramStart"/>
      <w:r>
        <w:t>if</w:t>
      </w:r>
      <w:proofErr w:type="gramEnd"/>
      <w:r>
        <w:t xml:space="preserve"> the invalid BDT policy is removed, remove applicable URSP rules.</w:t>
      </w:r>
    </w:p>
    <w:p w14:paraId="03165096" w14:textId="77777777" w:rsidR="00334C31" w:rsidRDefault="00334C31" w:rsidP="00334C31">
      <w:pPr>
        <w:rPr>
          <w:lang w:val="en-US" w:eastAsia="zh-CN"/>
        </w:rPr>
      </w:pPr>
      <w:r>
        <w:t>If the "</w:t>
      </w:r>
      <w:proofErr w:type="spellStart"/>
      <w:r>
        <w:t>AfGuideURSP</w:t>
      </w:r>
      <w:proofErr w:type="spellEnd"/>
      <w:r>
        <w:t xml:space="preserve">" feature is supported by the </w:t>
      </w:r>
      <w:proofErr w:type="spellStart"/>
      <w:r>
        <w:t>Nudr_DataRepository</w:t>
      </w:r>
      <w:proofErr w:type="spellEnd"/>
      <w:r>
        <w:t xml:space="preserve"> service, the (H-</w:t>
      </w:r>
      <w:proofErr w:type="gramStart"/>
      <w:r>
        <w:t>)PCF</w:t>
      </w:r>
      <w:proofErr w:type="gramEnd"/>
      <w:r>
        <w:t xml:space="preserve"> may receive </w:t>
      </w:r>
      <w:r>
        <w:rPr>
          <w:lang w:eastAsia="zh-CN"/>
        </w:rPr>
        <w:t>Service specific parameter information</w:t>
      </w:r>
      <w:r>
        <w:t xml:space="preserve"> that contains data for AF guidance information on the URSP determination as defined in clause 6.4.2.15 of </w:t>
      </w:r>
      <w:r>
        <w:rPr>
          <w:lang w:eastAsia="zh-CN"/>
        </w:rPr>
        <w:t>3GPP TS 29.519 [</w:t>
      </w:r>
      <w:r>
        <w:rPr>
          <w:lang w:val="en-US" w:eastAsia="zh-CN"/>
        </w:rPr>
        <w:t>17]. In this case, the (H-</w:t>
      </w:r>
      <w:proofErr w:type="gramStart"/>
      <w:r>
        <w:rPr>
          <w:lang w:val="en-US" w:eastAsia="zh-CN"/>
        </w:rPr>
        <w:t>)PCF</w:t>
      </w:r>
      <w:proofErr w:type="gramEnd"/>
      <w:r>
        <w:rPr>
          <w:lang w:val="en-US" w:eastAsia="zh-CN"/>
        </w:rPr>
        <w:t xml:space="preserve"> may also use this AF guidance information as input to determine the URSP that will be provisioned to the UE. </w:t>
      </w:r>
      <w:r>
        <w:t xml:space="preserve">If the received AF guidance information is not consistent with the UE subscription data, or the local operator policy does not allow the specific S-NSSAI and DNN provided by the AF guidance information, the corresponding AF guidance information shall not be used to determine the URSP rules. </w:t>
      </w:r>
      <w:r w:rsidRPr="00B00FB9">
        <w:rPr>
          <w:rFonts w:eastAsia="等线"/>
          <w:lang w:eastAsia="zh-CN"/>
        </w:rPr>
        <w:t>The PCF may also determine not to use AF guidance based on the analytics info received from the NWDAF</w:t>
      </w:r>
      <w:r>
        <w:rPr>
          <w:rFonts w:eastAsia="等线"/>
          <w:lang w:eastAsia="zh-CN"/>
        </w:rPr>
        <w:t>.</w:t>
      </w:r>
    </w:p>
    <w:p w14:paraId="0A1E29BE" w14:textId="77777777" w:rsidR="00334C31" w:rsidRDefault="00334C31" w:rsidP="00334C31">
      <w:pPr>
        <w:rPr>
          <w:lang w:val="en-US" w:eastAsia="zh-CN"/>
        </w:rPr>
      </w:pPr>
      <w:r>
        <w:rPr>
          <w:lang w:val="en-US" w:eastAsia="zh-CN"/>
        </w:rPr>
        <w:t>When the (H-</w:t>
      </w:r>
      <w:proofErr w:type="gramStart"/>
      <w:r>
        <w:rPr>
          <w:lang w:val="en-US" w:eastAsia="zh-CN"/>
        </w:rPr>
        <w:t>)PCF</w:t>
      </w:r>
      <w:proofErr w:type="gramEnd"/>
      <w:r>
        <w:rPr>
          <w:lang w:val="en-US" w:eastAsia="zh-CN"/>
        </w:rPr>
        <w:t xml:space="preserve"> decides to provide URSP rules based on the AF guidance information, it shall derive the information as follows:</w:t>
      </w:r>
    </w:p>
    <w:p w14:paraId="423407B0" w14:textId="77777777" w:rsidR="00334C31" w:rsidRDefault="00334C31" w:rsidP="00334C31">
      <w:pPr>
        <w:pStyle w:val="B10"/>
      </w:pPr>
      <w:r>
        <w:t>-</w:t>
      </w:r>
      <w:r>
        <w:tab/>
        <w:t>Application traffic descriptor within the "</w:t>
      </w:r>
      <w:proofErr w:type="spellStart"/>
      <w:r>
        <w:t>trafficDesc</w:t>
      </w:r>
      <w:proofErr w:type="spellEnd"/>
      <w:r>
        <w:t>" attribute is used to set the Traffic Descriptor of URSP rule (defined in Figure 5.2.2 of 3GPP TS 24.526 [16]).</w:t>
      </w:r>
    </w:p>
    <w:p w14:paraId="6117B51B" w14:textId="77777777" w:rsidR="00334C31" w:rsidRDefault="00334C31" w:rsidP="00334C31">
      <w:pPr>
        <w:pStyle w:val="B10"/>
      </w:pPr>
      <w:r>
        <w:lastRenderedPageBreak/>
        <w:t>-</w:t>
      </w:r>
      <w:r>
        <w:tab/>
        <w:t>Each route selection parameter set within the "</w:t>
      </w:r>
      <w:proofErr w:type="spellStart"/>
      <w:r>
        <w:t>routeSelParamSets</w:t>
      </w:r>
      <w:proofErr w:type="spellEnd"/>
      <w:r>
        <w:t xml:space="preserve">" attribute of the </w:t>
      </w:r>
      <w:proofErr w:type="spellStart"/>
      <w:r>
        <w:t>UrspRuleRequest</w:t>
      </w:r>
      <w:proofErr w:type="spellEnd"/>
      <w:r>
        <w:t xml:space="preserve"> data type is used to determine a Route selection descriptor (defined in Figure 5.2.2 of 3GPP TS 24.526 [16]) as follows:</w:t>
      </w:r>
    </w:p>
    <w:p w14:paraId="658BB6FB" w14:textId="77777777" w:rsidR="00334C31" w:rsidRDefault="00334C31" w:rsidP="00334C31">
      <w:pPr>
        <w:pStyle w:val="B2"/>
      </w:pPr>
      <w:r>
        <w:t>-</w:t>
      </w:r>
      <w:r>
        <w:tab/>
        <w:t>DNN (within the "</w:t>
      </w:r>
      <w:proofErr w:type="spellStart"/>
      <w:r>
        <w:t>dnn</w:t>
      </w:r>
      <w:proofErr w:type="spellEnd"/>
      <w:r>
        <w:t xml:space="preserve">" attribute of the </w:t>
      </w:r>
      <w:proofErr w:type="spellStart"/>
      <w:r>
        <w:t>RouteSelectionParameterSet</w:t>
      </w:r>
      <w:proofErr w:type="spellEnd"/>
      <w:r>
        <w:t xml:space="preserve"> data type) and S-NSSAI (within the "</w:t>
      </w:r>
      <w:proofErr w:type="spellStart"/>
      <w:r>
        <w:t>snssai</w:t>
      </w:r>
      <w:proofErr w:type="spellEnd"/>
      <w:r>
        <w:t xml:space="preserve">" attribute of the </w:t>
      </w:r>
      <w:proofErr w:type="spellStart"/>
      <w:r>
        <w:t>RouteSelectionParameterSet</w:t>
      </w:r>
      <w:proofErr w:type="spellEnd"/>
      <w:r>
        <w:t xml:space="preserve"> data type) from the route selection parameter set are used to set the Route selection descriptor contents (defined in Figure 5.2.4 of 3GPP TS 24.526 [16]);</w:t>
      </w:r>
    </w:p>
    <w:p w14:paraId="3BF7A3C9" w14:textId="77777777" w:rsidR="00334C31" w:rsidRDefault="00334C31" w:rsidP="00334C31">
      <w:pPr>
        <w:pStyle w:val="B2"/>
      </w:pPr>
      <w:r>
        <w:t>-</w:t>
      </w:r>
      <w:r>
        <w:tab/>
        <w:t xml:space="preserve">Route selection precedence (within the "precedence" attribute of the </w:t>
      </w:r>
      <w:proofErr w:type="spellStart"/>
      <w:r>
        <w:t>RouteSelectionParameterSet</w:t>
      </w:r>
      <w:proofErr w:type="spellEnd"/>
      <w:r>
        <w:t xml:space="preserve"> data type) is used to set the Precedence value of route selection descriptor (defined in Figure 5.2.4 of 3GPP TS 24.526 [16]); and</w:t>
      </w:r>
    </w:p>
    <w:p w14:paraId="26531F60" w14:textId="77777777" w:rsidR="00334C31" w:rsidRDefault="00334C31" w:rsidP="00334C31">
      <w:pPr>
        <w:pStyle w:val="B2"/>
      </w:pPr>
      <w:r>
        <w:t>-</w:t>
      </w:r>
      <w:r>
        <w:tab/>
      </w:r>
      <w:proofErr w:type="gramStart"/>
      <w:r>
        <w:t>the</w:t>
      </w:r>
      <w:proofErr w:type="gramEnd"/>
      <w:r>
        <w:t xml:space="preserve"> spatial validity condition (within the "</w:t>
      </w:r>
      <w:proofErr w:type="spellStart"/>
      <w:r>
        <w:t>spatialValidityTais</w:t>
      </w:r>
      <w:proofErr w:type="spellEnd"/>
      <w:r>
        <w:t xml:space="preserve">" attribute of the </w:t>
      </w:r>
      <w:proofErr w:type="spellStart"/>
      <w:r>
        <w:t>RouteSelectionParameterSet</w:t>
      </w:r>
      <w:proofErr w:type="spellEnd"/>
      <w:r>
        <w:t xml:space="preserve"> data type) is used to set the Location criteria of the route selection descriptor (defined in Figure 5.2.5 of 3GPP TS 24.526 [16]).</w:t>
      </w:r>
    </w:p>
    <w:p w14:paraId="5DE7790B" w14:textId="77777777" w:rsidR="00334C31" w:rsidRDefault="00334C31" w:rsidP="00334C31">
      <w:pPr>
        <w:pStyle w:val="B10"/>
      </w:pPr>
      <w:r>
        <w:t>-</w:t>
      </w:r>
      <w:r>
        <w:tab/>
        <w:t>The precedence for the generated URSP rule is determined by the (H-</w:t>
      </w:r>
      <w:proofErr w:type="gramStart"/>
      <w:r>
        <w:t>)PCF</w:t>
      </w:r>
      <w:proofErr w:type="gramEnd"/>
      <w:r>
        <w:t>.</w:t>
      </w:r>
      <w:r w:rsidRPr="00D232D9">
        <w:t xml:space="preserve"> </w:t>
      </w:r>
      <w:r>
        <w:t>The (H-</w:t>
      </w:r>
      <w:proofErr w:type="gramStart"/>
      <w:r>
        <w:t>)PCF</w:t>
      </w:r>
      <w:proofErr w:type="gramEnd"/>
      <w:r>
        <w:t xml:space="preserve"> may use the "</w:t>
      </w:r>
      <w:proofErr w:type="spellStart"/>
      <w:r>
        <w:t>relatPrecedence</w:t>
      </w:r>
      <w:proofErr w:type="spellEnd"/>
      <w:r>
        <w:t>" attribute within the "</w:t>
      </w:r>
      <w:proofErr w:type="spellStart"/>
      <w:r>
        <w:t>UrspRuleRequest</w:t>
      </w:r>
      <w:proofErr w:type="spellEnd"/>
      <w:r>
        <w:t xml:space="preserve">" data type to derive the relative precedence of the URSP rule for a request coming from the same AF. </w:t>
      </w:r>
    </w:p>
    <w:p w14:paraId="141B8CAA" w14:textId="77777777" w:rsidR="00334C31" w:rsidRDefault="00334C31" w:rsidP="00334C31">
      <w:r>
        <w:t>URSP rules based on AF guidance should not be set as the URSP rules with the "match all" application traffic descriptor.</w:t>
      </w:r>
    </w:p>
    <w:p w14:paraId="7FF01E49" w14:textId="77777777" w:rsidR="00334C31" w:rsidRDefault="00334C31" w:rsidP="00334C31">
      <w:r>
        <w:t>The (H-)PCF may obtain the information about the UE's OS from the UE as described in the Annex D of 3GPP TS 24.501 [15] or it may derive the information about the UE's OS from the PEI provided by the NF service consumer (e.g. AMF).</w:t>
      </w:r>
    </w:p>
    <w:p w14:paraId="39C6D021" w14:textId="77777777" w:rsidR="00334C31" w:rsidRDefault="00334C31" w:rsidP="00334C31">
      <w:pPr>
        <w:rPr>
          <w:noProof/>
        </w:rPr>
      </w:pPr>
      <w:r>
        <w:rPr>
          <w:noProof/>
        </w:rPr>
        <w:t>If the (H-)PCF is required to provide UE policies to the UE that includes application descriptors then:</w:t>
      </w:r>
    </w:p>
    <w:p w14:paraId="1B2B5456" w14:textId="77777777" w:rsidR="00334C31" w:rsidRDefault="00334C31" w:rsidP="00334C31">
      <w:pPr>
        <w:pStyle w:val="B10"/>
        <w:rPr>
          <w:noProof/>
        </w:rPr>
      </w:pPr>
      <w:r>
        <w:rPr>
          <w:noProof/>
        </w:rPr>
        <w:t>a)</w:t>
      </w:r>
      <w:r>
        <w:rPr>
          <w:noProof/>
        </w:rPr>
        <w:tab/>
        <w:t xml:space="preserve">If the (H-)PCF has been provided with one </w:t>
      </w:r>
      <w:r>
        <w:t xml:space="preserve">UE's </w:t>
      </w:r>
      <w:r>
        <w:rPr>
          <w:noProof/>
        </w:rPr>
        <w:t xml:space="preserve">OS </w:t>
      </w:r>
      <w:r>
        <w:t>Id by the UE</w:t>
      </w:r>
      <w:r>
        <w:rPr>
          <w:noProof/>
        </w:rPr>
        <w:t xml:space="preserve">, the (H-)PCF shall use either the traffic descriptor "OS App Id type" or the traffic descriptor </w:t>
      </w:r>
      <w:r>
        <w:t xml:space="preserve">"OS Id + OS App Id type" </w:t>
      </w:r>
      <w:r>
        <w:rPr>
          <w:noProof/>
        </w:rPr>
        <w:t xml:space="preserve">as defined in </w:t>
      </w:r>
      <w:r>
        <w:t>3GPP TS 24.526 [16].</w:t>
      </w:r>
    </w:p>
    <w:p w14:paraId="684F329E" w14:textId="77777777" w:rsidR="00334C31" w:rsidRDefault="00334C31" w:rsidP="00334C31">
      <w:pPr>
        <w:pStyle w:val="NO"/>
        <w:rPr>
          <w:lang w:val="x-none"/>
        </w:rPr>
      </w:pPr>
      <w:r>
        <w:rPr>
          <w:lang w:val="x-none"/>
        </w:rPr>
        <w:t>NOTE</w:t>
      </w:r>
      <w:r>
        <w:rPr>
          <w:lang w:val="en-US"/>
        </w:rPr>
        <w:t xml:space="preserve"> 1</w:t>
      </w:r>
      <w:r>
        <w:rPr>
          <w:lang w:val="x-none"/>
        </w:rPr>
        <w:t>:</w:t>
      </w:r>
      <w:r>
        <w:rPr>
          <w:lang w:val="x-none"/>
        </w:rPr>
        <w:tab/>
        <w:t>The (</w:t>
      </w:r>
      <w:r>
        <w:rPr>
          <w:lang w:val="en-US"/>
        </w:rPr>
        <w:t>H-)</w:t>
      </w:r>
      <w:r>
        <w:rPr>
          <w:lang w:val="x-none"/>
        </w:rPr>
        <w:t>PCF uses the traffic descriptor "OS Id + OS App Id type" when the (</w:t>
      </w:r>
      <w:r>
        <w:rPr>
          <w:lang w:val="en-US"/>
        </w:rPr>
        <w:t>H-)</w:t>
      </w:r>
      <w:r>
        <w:rPr>
          <w:lang w:val="x-none"/>
        </w:rPr>
        <w:t xml:space="preserve">PCF does not take the received </w:t>
      </w:r>
      <w:r>
        <w:rPr>
          <w:lang w:val="en-US"/>
        </w:rPr>
        <w:t xml:space="preserve">UE's </w:t>
      </w:r>
      <w:r>
        <w:rPr>
          <w:lang w:val="x-none"/>
        </w:rPr>
        <w:t>OS Id into account.</w:t>
      </w:r>
    </w:p>
    <w:p w14:paraId="4155CD43" w14:textId="77777777" w:rsidR="00334C31" w:rsidRDefault="00334C31" w:rsidP="00334C31">
      <w:pPr>
        <w:pStyle w:val="B10"/>
        <w:rPr>
          <w:noProof/>
        </w:rPr>
      </w:pPr>
      <w:r>
        <w:rPr>
          <w:noProof/>
        </w:rPr>
        <w:t>b)</w:t>
      </w:r>
      <w:r>
        <w:rPr>
          <w:noProof/>
        </w:rPr>
        <w:tab/>
        <w:t xml:space="preserve">If the (H-)PCF has been provided with more than one </w:t>
      </w:r>
      <w:r>
        <w:t xml:space="preserve">UE's </w:t>
      </w:r>
      <w:r>
        <w:rPr>
          <w:noProof/>
        </w:rPr>
        <w:t xml:space="preserve">OS </w:t>
      </w:r>
      <w:r>
        <w:t>Id by the UE</w:t>
      </w:r>
      <w:r>
        <w:rPr>
          <w:noProof/>
        </w:rPr>
        <w:t>,</w:t>
      </w:r>
    </w:p>
    <w:p w14:paraId="13B05278" w14:textId="77777777" w:rsidR="00334C31" w:rsidRDefault="00334C31" w:rsidP="00334C31">
      <w:pPr>
        <w:pStyle w:val="B2"/>
      </w:pPr>
      <w:r>
        <w:rPr>
          <w:noProof/>
        </w:rPr>
        <w:t>-</w:t>
      </w:r>
      <w:r>
        <w:rPr>
          <w:noProof/>
        </w:rPr>
        <w:tab/>
        <w:t xml:space="preserve">the (H-)PCF shall use the </w:t>
      </w:r>
      <w:r>
        <w:t xml:space="preserve">traffic descriptor "OS Id + OS App Id type" for the UE's </w:t>
      </w:r>
      <w:r>
        <w:rPr>
          <w:noProof/>
        </w:rPr>
        <w:t xml:space="preserve">OS </w:t>
      </w:r>
      <w:r>
        <w:t>Id provided by the UE as defined in 3GPP TS 24.526 [16]</w:t>
      </w:r>
      <w:r>
        <w:rPr>
          <w:noProof/>
        </w:rPr>
        <w:t>; and</w:t>
      </w:r>
    </w:p>
    <w:p w14:paraId="6E5871E0" w14:textId="77777777" w:rsidR="00334C31" w:rsidRDefault="00334C31" w:rsidP="00334C31">
      <w:pPr>
        <w:pStyle w:val="B2"/>
        <w:rPr>
          <w:noProof/>
        </w:rPr>
      </w:pPr>
      <w:r>
        <w:rPr>
          <w:noProof/>
        </w:rPr>
        <w:t>-</w:t>
      </w:r>
      <w:r>
        <w:rPr>
          <w:noProof/>
        </w:rPr>
        <w:tab/>
        <w:t xml:space="preserve">the (H-)PCF shall not use the traffic descriptor "OS App Id type" as defined in </w:t>
      </w:r>
      <w:r>
        <w:t>3GPP TS 24.526 [16].</w:t>
      </w:r>
    </w:p>
    <w:p w14:paraId="521585A0" w14:textId="77777777" w:rsidR="00334C31" w:rsidRDefault="00334C31" w:rsidP="00334C31">
      <w:pPr>
        <w:pStyle w:val="B10"/>
        <w:rPr>
          <w:noProof/>
        </w:rPr>
      </w:pPr>
      <w:r>
        <w:rPr>
          <w:noProof/>
        </w:rPr>
        <w:t>c)</w:t>
      </w:r>
      <w:r>
        <w:rPr>
          <w:noProof/>
        </w:rPr>
        <w:tab/>
        <w:t>If the (H-)PCF has not been provided with the UE's OS Id by the UE,</w:t>
      </w:r>
    </w:p>
    <w:p w14:paraId="1EB430A8" w14:textId="77777777" w:rsidR="00334C31" w:rsidRDefault="00334C31" w:rsidP="00334C31">
      <w:pPr>
        <w:pStyle w:val="B2"/>
      </w:pPr>
      <w:r>
        <w:rPr>
          <w:noProof/>
        </w:rPr>
        <w:t>-</w:t>
      </w:r>
      <w:r>
        <w:rPr>
          <w:noProof/>
        </w:rPr>
        <w:tab/>
        <w:t xml:space="preserve">the (H-)PCF shall use the </w:t>
      </w:r>
      <w:r>
        <w:t>traffic descriptor "OS Id + OS App Id type" as defined in 3GPP TS 24.526 [16]</w:t>
      </w:r>
      <w:r>
        <w:rPr>
          <w:noProof/>
        </w:rPr>
        <w:t>; and</w:t>
      </w:r>
    </w:p>
    <w:p w14:paraId="01BB553B" w14:textId="77777777" w:rsidR="00334C31" w:rsidRDefault="00334C31" w:rsidP="00334C31">
      <w:pPr>
        <w:pStyle w:val="B2"/>
      </w:pPr>
      <w:r>
        <w:rPr>
          <w:noProof/>
        </w:rPr>
        <w:t>-</w:t>
      </w:r>
      <w:r>
        <w:rPr>
          <w:noProof/>
        </w:rPr>
        <w:tab/>
        <w:t xml:space="preserve">the (H-)PCF shall not use the traffic descriptor "OS App Id type" as defined in </w:t>
      </w:r>
      <w:r>
        <w:t>3GPP TS 24.526 [16].</w:t>
      </w:r>
    </w:p>
    <w:p w14:paraId="0AC174C1" w14:textId="77777777" w:rsidR="00334C31" w:rsidRDefault="00334C31" w:rsidP="00334C31">
      <w:pPr>
        <w:pStyle w:val="B10"/>
      </w:pPr>
      <w:r>
        <w:t>d)</w:t>
      </w:r>
      <w:r>
        <w:tab/>
        <w:t>If the (H-</w:t>
      </w:r>
      <w:proofErr w:type="gramStart"/>
      <w:r>
        <w:t>)PCF</w:t>
      </w:r>
      <w:proofErr w:type="gramEnd"/>
      <w:r>
        <w:t xml:space="preserve"> has been provided with the UE's OS Id by the UE and the (H-)PCF has derived the UE's OS Id from the PEI and if there is an inconsistency between the OS Id provided by the UE and the OS Id derived from the PEI, the (H-)PCF shall use the OS Id provided by the UE for providing UE policies to the UE that include application descriptors. </w:t>
      </w:r>
    </w:p>
    <w:p w14:paraId="3AA8CC0F" w14:textId="77777777" w:rsidR="00334C31" w:rsidRDefault="00334C31" w:rsidP="00334C31">
      <w:r>
        <w:t>URSP rules may be used to support end to end redundant user plane paths by establishing two redundant PDU sessions. PCF configuration based on e.g. deployment, terminal implementation or policies per group of UE(s) may be used by the PCF to determine whether the URSP Rules shall include PDU Session Pair ID and RSN to indicate that they refer to redundant PDU sessions or whether the UE will determine these values instead.</w:t>
      </w:r>
    </w:p>
    <w:p w14:paraId="78A931E7" w14:textId="77777777" w:rsidR="00334C31" w:rsidRDefault="00334C31" w:rsidP="00334C31">
      <w:pPr>
        <w:pStyle w:val="NO"/>
      </w:pPr>
      <w:r>
        <w:rPr>
          <w:noProof/>
        </w:rPr>
        <w:lastRenderedPageBreak/>
        <w:t xml:space="preserve">If the AF provided the (H-)PCF with Personal IoT Network identifier (PIN ID) associated with a DNN and S-NSSAI, and the received DNN and S-NSSAI corresponds to a subscribed DNN and S-NSSAI combination in the UE Policy Context as described in 3GPP TS 29.519 [17], the (H-)PCF shall include the PIN ID within the traffic descriptor of the URSP Rule attribute as defined in </w:t>
      </w:r>
      <w:r>
        <w:t xml:space="preserve">3GPP TS 24.526 [16] for UE to choose an appropriate PIN to establish the PDU </w:t>
      </w:r>
      <w:proofErr w:type="spellStart"/>
      <w:r>
        <w:t>session.</w:t>
      </w:r>
      <w:r>
        <w:rPr>
          <w:noProof/>
        </w:rPr>
        <w:t>NOTE</w:t>
      </w:r>
      <w:proofErr w:type="spellEnd"/>
      <w:r>
        <w:rPr>
          <w:noProof/>
        </w:rPr>
        <w:t> 2:</w:t>
      </w:r>
      <w:r>
        <w:rPr>
          <w:noProof/>
        </w:rPr>
        <w:tab/>
        <w:t>The PCF can provide two distinct URSP rules to support end to end redundant user plane paths using Dual Connectivity for the duplicated traffic of an application. Duplicated traffic from the UE application is differentiated by two distinct traffic descriptors (different DNNs, and for IP traffic, different IP descriptors or non-IP descriptors), each one defined in a different URSP rule, so that the two redundant PDU sessions are matched to the specific Route Selection Descriptors of distinct URSP rules.</w:t>
      </w:r>
      <w:r w:rsidRPr="00EF689B">
        <w:t xml:space="preserve"> </w:t>
      </w:r>
      <w:r>
        <w:t xml:space="preserve">These Route Selection Descriptors of distinct URSP rules may include corresponding RSNs and PDU Session Pair IDs </w:t>
      </w:r>
      <w:r>
        <w:rPr>
          <w:noProof/>
        </w:rPr>
        <w:t xml:space="preserve">as defined in </w:t>
      </w:r>
      <w:r>
        <w:t>3GPP TS 24.526 [16]. The Route Selection Descriptors share the same PDU Session Pair ID, if included, to denote the two traffic are redundant with each other.</w:t>
      </w:r>
    </w:p>
    <w:p w14:paraId="0DEC735E" w14:textId="77777777" w:rsidR="00334C31" w:rsidRDefault="00334C31" w:rsidP="00334C31">
      <w:pPr>
        <w:pStyle w:val="NO"/>
      </w:pPr>
      <w:r>
        <w:t>NOTE 3:</w:t>
      </w:r>
      <w:r>
        <w:tab/>
        <w:t>For backward compatibility, PCF can provide a Route Selection Descriptor with PDU Session Pair ID and RSN and a Route Selection Descriptor without PDU Session Pair ID and RSN in the URSP rule. In this case, the Route Selection Descriptor with PDU Session Pair ID and RSN has a lower precedence value (i.e. higher prioritised) than the one without PDU Session Pair ID. It allows that if a non-supporting UE receives the Route Selection Descriptor containing PDU Session Pair ID, it ignores this Route Selection Descriptor.</w:t>
      </w:r>
    </w:p>
    <w:p w14:paraId="431287C8" w14:textId="77777777" w:rsidR="00334C31" w:rsidRPr="007E71FA" w:rsidRDefault="00334C31" w:rsidP="00334C31">
      <w:pPr>
        <w:pStyle w:val="NO"/>
      </w:pPr>
      <w:r>
        <w:t>NOTE 4:</w:t>
      </w:r>
      <w:r>
        <w:tab/>
      </w:r>
      <w:r w:rsidRPr="00930F8E">
        <w:t>PIN ID and other traffic descriptor components are mutually exclusive, i.e., if PIN ID is included in a URSP rule, then no other traffic descriptor components are supported in the same URSP rule.</w:t>
      </w:r>
    </w:p>
    <w:p w14:paraId="38EFEB0F" w14:textId="77777777" w:rsidR="00334C31" w:rsidRDefault="00334C31" w:rsidP="00334C31">
      <w:r>
        <w:t xml:space="preserve">The PCF may </w:t>
      </w:r>
      <w:r>
        <w:rPr>
          <w:rFonts w:eastAsia="等线"/>
          <w:lang w:eastAsia="zh-CN"/>
        </w:rPr>
        <w:t xml:space="preserve">adjust the URSP rules when needed, based on </w:t>
      </w:r>
      <w:r>
        <w:t>awareness of</w:t>
      </w:r>
      <w:r>
        <w:rPr>
          <w:rFonts w:eastAsia="等线"/>
          <w:lang w:eastAsia="zh-CN"/>
        </w:rPr>
        <w:t xml:space="preserve"> </w:t>
      </w:r>
      <w:r w:rsidRPr="00DF1D03">
        <w:rPr>
          <w:rFonts w:eastAsia="等线"/>
          <w:lang w:eastAsia="zh-CN"/>
        </w:rPr>
        <w:t>URSP rule</w:t>
      </w:r>
      <w:r>
        <w:rPr>
          <w:rFonts w:eastAsia="等线"/>
          <w:lang w:eastAsia="zh-CN"/>
        </w:rPr>
        <w:t xml:space="preserve"> enforcement for an application by using </w:t>
      </w:r>
      <w:r>
        <w:t>the following mechanisms:</w:t>
      </w:r>
    </w:p>
    <w:p w14:paraId="67196B66" w14:textId="77777777" w:rsidR="00334C31" w:rsidRDefault="00334C31" w:rsidP="00334C31">
      <w:pPr>
        <w:pStyle w:val="B10"/>
      </w:pPr>
      <w:r>
        <w:t>A.</w:t>
      </w:r>
      <w:r>
        <w:tab/>
        <w:t>Awareness of URSP rule enforcement with UE assistance:</w:t>
      </w:r>
    </w:p>
    <w:p w14:paraId="553A16CC" w14:textId="77777777" w:rsidR="00334C31" w:rsidRDefault="00334C31" w:rsidP="00334C31">
      <w:pPr>
        <w:pStyle w:val="B2"/>
      </w:pPr>
      <w:r>
        <w:tab/>
        <w:t xml:space="preserve">Based on operator policies, and if the UE included in the UE STATE INDICATION message the indication of UE's support of reporting URSP rule enforcement as specified in the Annex D of 3GPP TS 24.501 [15], the PCF may indicate in a URSP rule sent to the UE to send reporting of URSP rule enforcement, as specified in </w:t>
      </w:r>
      <w:r>
        <w:rPr>
          <w:noProof/>
        </w:rPr>
        <w:t>3GPP TS 24.526 [16]</w:t>
      </w:r>
      <w:r>
        <w:t xml:space="preserve">. For this URSP rule, the UE reports URSP rule enforcement to the SMF if Connection Capabilities are included in the traffic descriptor, as specified in the Annex D of 3GPP TS 24.501 [15] and in </w:t>
      </w:r>
      <w:r>
        <w:rPr>
          <w:noProof/>
        </w:rPr>
        <w:t>3GPP TS 24.526 [16]</w:t>
      </w:r>
      <w:r>
        <w:t xml:space="preserve">. The SMF reports URSP rule enforcement information to the PCF as </w:t>
      </w:r>
      <w:proofErr w:type="spellStart"/>
      <w:r>
        <w:t>specifed</w:t>
      </w:r>
      <w:proofErr w:type="spellEnd"/>
      <w:r w:rsidRPr="00F12C05">
        <w:t xml:space="preserve"> </w:t>
      </w:r>
      <w:r>
        <w:t xml:space="preserve">in </w:t>
      </w:r>
      <w:r>
        <w:rPr>
          <w:lang w:eastAsia="en-GB"/>
        </w:rPr>
        <w:t>3GPP TS 29.512 [31].</w:t>
      </w:r>
      <w:r>
        <w:t xml:space="preserve"> </w:t>
      </w:r>
    </w:p>
    <w:p w14:paraId="30897BC8" w14:textId="77777777" w:rsidR="00334C31" w:rsidRDefault="00334C31" w:rsidP="00334C31">
      <w:pPr>
        <w:pStyle w:val="B2"/>
      </w:pPr>
      <w:r>
        <w:tab/>
        <w:t>For LBO roaming session case, if the feature "</w:t>
      </w:r>
      <w:proofErr w:type="spellStart"/>
      <w:r>
        <w:t>URSPEnforcement</w:t>
      </w:r>
      <w:proofErr w:type="spellEnd"/>
      <w:r>
        <w:t xml:space="preserve">" is supported, the H-PCF for the UE may send the URSP enforcement information Policy Control Request Trigger to the V-PCF for the UE during the UE </w:t>
      </w:r>
      <w:r w:rsidRPr="00F56954">
        <w:t>Policy Association Establishment or Modification</w:t>
      </w:r>
      <w:r>
        <w:t xml:space="preserve"> procedures. When the V-PCF receives URSP rule enforcement information as described above, the V-PCF shall invoke the </w:t>
      </w:r>
      <w:r w:rsidRPr="005E4A1B">
        <w:t>UE Policy Association Update</w:t>
      </w:r>
      <w:r>
        <w:t xml:space="preserve"> Modification procedure as described in clause 4.2.3.1.</w:t>
      </w:r>
    </w:p>
    <w:p w14:paraId="255E822C" w14:textId="77777777" w:rsidR="00334C31" w:rsidRDefault="00334C31" w:rsidP="00334C31">
      <w:pPr>
        <w:pStyle w:val="B2"/>
      </w:pPr>
      <w:r>
        <w:tab/>
        <w:t>If the (V-)(H-)PCF for a UE and the PCF for a PDU session are different, then the (V-)(H-)PCF for a UE may obtain UE reporting of URSP rule enforcement information from the PCF for a PDU session as defined in 3GPP TS 29.514 [37], where the V-PCF for a UE interacts with the PCF for a PDU session in the VPLMN and the H-PCF for a UE interacts with the PCF for a PDU session in the HPLMN.</w:t>
      </w:r>
      <w:r w:rsidRPr="009829A7">
        <w:t xml:space="preserve"> </w:t>
      </w:r>
    </w:p>
    <w:p w14:paraId="35B495A5" w14:textId="77777777" w:rsidR="00334C31" w:rsidRDefault="00334C31" w:rsidP="00334C31">
      <w:pPr>
        <w:pStyle w:val="B2"/>
      </w:pPr>
      <w:r>
        <w:tab/>
        <w:t xml:space="preserve">Based on </w:t>
      </w:r>
      <w:r w:rsidRPr="005D4DC1">
        <w:t>the received URSP rule enforcement information,</w:t>
      </w:r>
      <w:r w:rsidRPr="00E56EC1">
        <w:t xml:space="preserve"> </w:t>
      </w:r>
      <w:r>
        <w:t>t</w:t>
      </w:r>
      <w:r w:rsidRPr="00E56EC1">
        <w:t xml:space="preserve">he </w:t>
      </w:r>
      <w:r>
        <w:t>(H-</w:t>
      </w:r>
      <w:proofErr w:type="gramStart"/>
      <w:r>
        <w:t>)</w:t>
      </w:r>
      <w:r w:rsidRPr="00E56EC1">
        <w:t>PCF</w:t>
      </w:r>
      <w:proofErr w:type="gramEnd"/>
      <w:r w:rsidRPr="00E56EC1">
        <w:t xml:space="preserve"> may adjust the URSP rules e.g. when the </w:t>
      </w:r>
      <w:r>
        <w:t>(H-)</w:t>
      </w:r>
      <w:r w:rsidRPr="00E56EC1">
        <w:t>PCF</w:t>
      </w:r>
      <w:r>
        <w:t xml:space="preserve"> d</w:t>
      </w:r>
      <w:r w:rsidRPr="00E56EC1">
        <w:t>etermines that the UE does not have up-to-date URSP rules</w:t>
      </w:r>
      <w:r>
        <w:t>.</w:t>
      </w:r>
    </w:p>
    <w:p w14:paraId="6BDDB59A" w14:textId="77777777" w:rsidR="00334C31" w:rsidRDefault="00334C31" w:rsidP="00334C31">
      <w:pPr>
        <w:pStyle w:val="B2"/>
      </w:pPr>
      <w:r>
        <w:tab/>
        <w:t>In this release of the specification, the received URSP rule enforcement report shall contain one or more connection capabilities. If the URSP rule enforcement report does not include connection capabilities, based on local policies, the (H-</w:t>
      </w:r>
      <w:proofErr w:type="gramStart"/>
      <w:r>
        <w:t>)PCF</w:t>
      </w:r>
      <w:proofErr w:type="gramEnd"/>
      <w:r>
        <w:t xml:space="preserve"> for the UE may ignore the received report.</w:t>
      </w:r>
    </w:p>
    <w:p w14:paraId="6C555DB1" w14:textId="77777777" w:rsidR="0099435C" w:rsidRDefault="00334C31" w:rsidP="00334C31">
      <w:pPr>
        <w:pStyle w:val="B10"/>
        <w:rPr>
          <w:ins w:id="3" w:author="Huawei" w:date="2023-10-28T16:47:00Z"/>
        </w:rPr>
      </w:pPr>
      <w:r>
        <w:t>B.</w:t>
      </w:r>
      <w:r>
        <w:tab/>
        <w:t xml:space="preserve">Awareness of URSP rule enforcement without UE assistance: </w:t>
      </w:r>
    </w:p>
    <w:p w14:paraId="338CCCE8" w14:textId="42E43A8E" w:rsidR="00334C31" w:rsidRDefault="0099435C">
      <w:pPr>
        <w:pStyle w:val="B2"/>
        <w:rPr>
          <w:ins w:id="4" w:author="Huawei" w:date="2023-10-28T16:42:00Z"/>
        </w:rPr>
        <w:pPrChange w:id="5" w:author="Huawei" w:date="2023-10-28T16:50:00Z">
          <w:pPr>
            <w:pStyle w:val="B10"/>
          </w:pPr>
        </w:pPrChange>
      </w:pPr>
      <w:ins w:id="6" w:author="Huawei" w:date="2023-10-28T16:50:00Z">
        <w:r>
          <w:tab/>
        </w:r>
      </w:ins>
      <w:ins w:id="7" w:author="Huawei" w:date="2023-10-28T16:47:00Z">
        <w:r>
          <w:t>If the</w:t>
        </w:r>
      </w:ins>
      <w:ins w:id="8" w:author="Huawei" w:date="2023-10-28T16:50:00Z">
        <w:r>
          <w:rPr>
            <w:noProof/>
          </w:rPr>
          <w:t xml:space="preserve"> "</w:t>
        </w:r>
      </w:ins>
      <w:proofErr w:type="spellStart"/>
      <w:ins w:id="9" w:author="Huawei" w:date="2023-10-28T16:47:00Z">
        <w:r>
          <w:t>PduSesTraffic</w:t>
        </w:r>
      </w:ins>
      <w:proofErr w:type="spellEnd"/>
      <w:ins w:id="10" w:author="Huawei" w:date="2023-10-28T16:51:00Z">
        <w:r>
          <w:rPr>
            <w:noProof/>
          </w:rPr>
          <w:t>"</w:t>
        </w:r>
      </w:ins>
      <w:ins w:id="11" w:author="Huawei" w:date="2023-10-28T16:47:00Z">
        <w:r w:rsidRPr="00E56EC1">
          <w:t xml:space="preserve"> </w:t>
        </w:r>
        <w:r>
          <w:t>feature is supported, t</w:t>
        </w:r>
      </w:ins>
      <w:del w:id="12" w:author="Huawei" w:date="2023-10-28T16:47:00Z">
        <w:r w:rsidR="00334C31" w:rsidRPr="00E56EC1" w:rsidDel="0099435C">
          <w:delText>T</w:delText>
        </w:r>
      </w:del>
      <w:r w:rsidR="00334C31" w:rsidRPr="00E56EC1">
        <w:t xml:space="preserve">he PCF </w:t>
      </w:r>
      <w:r w:rsidR="00334C31">
        <w:t>may subscribe</w:t>
      </w:r>
      <w:ins w:id="13" w:author="Huawei" w:date="2023-10-28T16:52:00Z">
        <w:r w:rsidR="005910C4">
          <w:t xml:space="preserve"> or request</w:t>
        </w:r>
      </w:ins>
      <w:r w:rsidR="00334C31" w:rsidRPr="00E56EC1">
        <w:t xml:space="preserve"> to </w:t>
      </w:r>
      <w:r w:rsidR="00334C31">
        <w:t>s</w:t>
      </w:r>
      <w:r w:rsidR="00334C31" w:rsidRPr="00E56EC1">
        <w:t>tatistics for traffic monitoring of known traffic according to provisioned URSP rule(s)</w:t>
      </w:r>
      <w:r w:rsidR="00334C31">
        <w:t xml:space="preserve"> at the NWDAF as defined in 3GPP TS 29.520 [38]</w:t>
      </w:r>
      <w:r w:rsidR="00334C31" w:rsidRPr="00E56EC1">
        <w:t xml:space="preserve">. </w:t>
      </w:r>
      <w:r w:rsidR="00334C31">
        <w:t>If t</w:t>
      </w:r>
      <w:r w:rsidR="00334C31" w:rsidRPr="00E56EC1">
        <w:t>he PCF is notified with t</w:t>
      </w:r>
      <w:r w:rsidR="00334C31" w:rsidRPr="0099435C">
        <w:rPr>
          <w:rPrChange w:id="14" w:author="Huawei" w:date="2023-10-28T16:48:00Z">
            <w:rPr>
              <w:rFonts w:eastAsia="MS Mincho"/>
            </w:rPr>
          </w:rPrChange>
        </w:rPr>
        <w:t>raffic which is not expected according to a URSP rule</w:t>
      </w:r>
      <w:r w:rsidR="00334C31">
        <w:t>, t</w:t>
      </w:r>
      <w:r w:rsidR="00334C31" w:rsidRPr="00E56EC1">
        <w:t>he PCF may adjust the URSP rules when unexpected application traffic is detected.</w:t>
      </w:r>
    </w:p>
    <w:p w14:paraId="36E345C6" w14:textId="3AE613E9" w:rsidR="0099435C" w:rsidRPr="0099435C" w:rsidRDefault="0099435C">
      <w:pPr>
        <w:pStyle w:val="B2"/>
      </w:pPr>
      <w:ins w:id="15" w:author="Huawei" w:date="2023-10-28T16:42:00Z">
        <w:r>
          <w:tab/>
        </w:r>
      </w:ins>
      <w:ins w:id="16" w:author="Huawei" w:date="2023-10-28T16:51:00Z">
        <w:r>
          <w:t xml:space="preserve">In detail, </w:t>
        </w:r>
        <w:r w:rsidR="005910C4">
          <w:t>t</w:t>
        </w:r>
      </w:ins>
      <w:ins w:id="17" w:author="Huawei" w:date="2023-10-28T16:42:00Z">
        <w:r>
          <w:t>he PCF for a UE</w:t>
        </w:r>
      </w:ins>
      <w:ins w:id="18" w:author="Huawei" w:date="2023-10-28T16:53:00Z">
        <w:r w:rsidR="005910C4" w:rsidRPr="005910C4">
          <w:t xml:space="preserve"> </w:t>
        </w:r>
      </w:ins>
      <w:ins w:id="19" w:author="Huawei" w:date="2023-10-28T16:56:00Z">
        <w:r w:rsidR="005910C4">
          <w:t>subscribes to notifications or requests</w:t>
        </w:r>
        <w:r w:rsidR="005910C4">
          <w:rPr>
            <w:rFonts w:hint="eastAsia"/>
            <w:lang w:eastAsia="ja-JP"/>
          </w:rPr>
          <w:t xml:space="preserve"> </w:t>
        </w:r>
        <w:r w:rsidR="005910C4">
          <w:t>of network analytics related to "</w:t>
        </w:r>
      </w:ins>
      <w:ins w:id="20" w:author="Huawei" w:date="2023-10-28T16:57:00Z">
        <w:r w:rsidR="005910C4">
          <w:t>PDU Session traffic analytics</w:t>
        </w:r>
      </w:ins>
      <w:ins w:id="21" w:author="Huawei" w:date="2023-10-28T16:56:00Z">
        <w:r w:rsidR="005910C4">
          <w:t xml:space="preserve">" using the </w:t>
        </w:r>
        <w:proofErr w:type="spellStart"/>
        <w:r w:rsidR="005910C4">
          <w:t>Nnwdaf_EventsSubscription_Subscribe</w:t>
        </w:r>
        <w:proofErr w:type="spellEnd"/>
        <w:r w:rsidR="005910C4">
          <w:t xml:space="preserve"> service operation </w:t>
        </w:r>
      </w:ins>
      <w:ins w:id="22" w:author="Huawei" w:date="2023-10-28T16:57:00Z">
        <w:r w:rsidR="005910C4">
          <w:t xml:space="preserve">or </w:t>
        </w:r>
        <w:proofErr w:type="spellStart"/>
        <w:r w:rsidR="005910C4" w:rsidRPr="005A3EA5">
          <w:rPr>
            <w:rFonts w:eastAsia="等线"/>
          </w:rPr>
          <w:lastRenderedPageBreak/>
          <w:t>Nnwdaf_AnalyticsInfo_Request</w:t>
        </w:r>
        <w:proofErr w:type="spellEnd"/>
        <w:r w:rsidR="005910C4" w:rsidRPr="005A3EA5">
          <w:rPr>
            <w:rFonts w:eastAsia="等线"/>
          </w:rPr>
          <w:t xml:space="preserve"> service operation </w:t>
        </w:r>
      </w:ins>
      <w:ins w:id="23" w:author="Huawei" w:date="2023-10-28T16:56:00Z">
        <w:r w:rsidR="005910C4">
          <w:t xml:space="preserve">including the </w:t>
        </w:r>
      </w:ins>
      <w:ins w:id="24" w:author="Huawei" w:date="2023-10-28T16:53:00Z">
        <w:r w:rsidR="005910C4">
          <w:rPr>
            <w:noProof/>
          </w:rPr>
          <w:t>"</w:t>
        </w:r>
        <w:r w:rsidR="005910C4">
          <w:rPr>
            <w:rFonts w:hint="eastAsia"/>
            <w:lang w:eastAsia="ja-JP"/>
          </w:rPr>
          <w:t>P</w:t>
        </w:r>
        <w:r w:rsidR="005910C4">
          <w:rPr>
            <w:lang w:eastAsia="ja-JP"/>
          </w:rPr>
          <w:t>DU_SESSION_TRAFFIC</w:t>
        </w:r>
        <w:r w:rsidR="005910C4">
          <w:rPr>
            <w:noProof/>
          </w:rPr>
          <w:t>" event from the NWDAF</w:t>
        </w:r>
      </w:ins>
      <w:ins w:id="25" w:author="Huawei" w:date="2023-10-28T16:58:00Z">
        <w:r w:rsidR="005910C4">
          <w:rPr>
            <w:noProof/>
          </w:rPr>
          <w:t>.</w:t>
        </w:r>
      </w:ins>
      <w:ins w:id="26" w:author="Huawei" w:date="2023-10-30T08:50:00Z">
        <w:r w:rsidR="00370DA4" w:rsidRPr="00370DA4">
          <w:t xml:space="preserve"> </w:t>
        </w:r>
        <w:r w:rsidR="00370DA4">
          <w:t xml:space="preserve">The NWDAF collects </w:t>
        </w:r>
      </w:ins>
      <w:ins w:id="27" w:author="Huawei" w:date="2023-10-30T08:52:00Z">
        <w:r w:rsidR="00370DA4">
          <w:t xml:space="preserve">the </w:t>
        </w:r>
      </w:ins>
      <w:ins w:id="28" w:author="Huawei" w:date="2023-10-30T08:50:00Z">
        <w:r w:rsidR="00370DA4">
          <w:t>traffic flow information of UE</w:t>
        </w:r>
      </w:ins>
      <w:ins w:id="29" w:author="Huawei" w:date="2023-10-30T08:53:00Z">
        <w:r w:rsidR="00370DA4">
          <w:t>(</w:t>
        </w:r>
      </w:ins>
      <w:ins w:id="30" w:author="Huawei" w:date="2023-10-30T08:52:00Z">
        <w:r w:rsidR="00370DA4">
          <w:t>s</w:t>
        </w:r>
      </w:ins>
      <w:ins w:id="31" w:author="Huawei" w:date="2023-10-30T08:53:00Z">
        <w:r w:rsidR="00370DA4">
          <w:t>)</w:t>
        </w:r>
      </w:ins>
      <w:ins w:id="32" w:author="Huawei" w:date="2023-10-30T08:50:00Z">
        <w:r w:rsidR="00370DA4">
          <w:t xml:space="preserve"> </w:t>
        </w:r>
      </w:ins>
      <w:ins w:id="33" w:author="Huawei" w:date="2023-10-30T09:06:00Z">
        <w:r w:rsidR="00562F95" w:rsidRPr="00562F95">
          <w:t xml:space="preserve">that have established PDU sessions </w:t>
        </w:r>
      </w:ins>
      <w:ins w:id="34" w:author="Huawei" w:date="2023-10-30T08:50:00Z">
        <w:r w:rsidR="00370DA4">
          <w:t>for a specific S-NSSAI and/or DNN</w:t>
        </w:r>
      </w:ins>
      <w:ins w:id="35" w:author="Huawei" w:date="2023-10-30T09:01:00Z">
        <w:r w:rsidR="00562F95">
          <w:t>,</w:t>
        </w:r>
      </w:ins>
      <w:ins w:id="36" w:author="Huawei" w:date="2023-10-30T09:00:00Z">
        <w:r w:rsidR="00562F95">
          <w:t xml:space="preserve"> </w:t>
        </w:r>
      </w:ins>
      <w:ins w:id="37" w:author="Huawei" w:date="2023-10-30T09:06:00Z">
        <w:r w:rsidR="00562F95">
          <w:t xml:space="preserve">and </w:t>
        </w:r>
      </w:ins>
      <w:ins w:id="38" w:author="Huawei" w:date="2023-10-30T09:01:00Z">
        <w:r w:rsidR="00562F95">
          <w:t>then</w:t>
        </w:r>
      </w:ins>
      <w:ins w:id="39" w:author="Huawei" w:date="2023-10-30T08:50:00Z">
        <w:r w:rsidR="00370DA4">
          <w:t xml:space="preserve"> provides </w:t>
        </w:r>
      </w:ins>
      <w:ins w:id="40" w:author="Huawei" w:date="2023-10-30T09:01:00Z">
        <w:r w:rsidR="00562F95">
          <w:t xml:space="preserve">the </w:t>
        </w:r>
      </w:ins>
      <w:ins w:id="41" w:author="Huawei" w:date="2023-10-30T08:50:00Z">
        <w:r w:rsidR="00370DA4">
          <w:t>UE</w:t>
        </w:r>
      </w:ins>
      <w:ins w:id="42" w:author="Huawei" w:date="2023-10-30T08:53:00Z">
        <w:r w:rsidR="00370DA4">
          <w:t>(</w:t>
        </w:r>
      </w:ins>
      <w:ins w:id="43" w:author="Huawei" w:date="2023-10-30T08:50:00Z">
        <w:r w:rsidR="00370DA4">
          <w:t>s</w:t>
        </w:r>
      </w:ins>
      <w:ins w:id="44" w:author="Huawei" w:date="2023-10-30T08:53:00Z">
        <w:r w:rsidR="00370DA4">
          <w:t>)</w:t>
        </w:r>
      </w:ins>
      <w:ins w:id="45" w:author="Huawei" w:date="2023-10-30T08:50:00Z">
        <w:r w:rsidR="00370DA4">
          <w:t xml:space="preserve"> that route</w:t>
        </w:r>
      </w:ins>
      <w:ins w:id="46" w:author="Huawei" w:date="2023-10-30T08:53:00Z">
        <w:r w:rsidR="00370DA4">
          <w:t xml:space="preserve"> the</w:t>
        </w:r>
      </w:ins>
      <w:ins w:id="47" w:author="Huawei" w:date="2023-10-30T08:50:00Z">
        <w:r w:rsidR="00370DA4">
          <w:t xml:space="preserve"> traffic </w:t>
        </w:r>
      </w:ins>
      <w:ins w:id="48" w:author="Huawei" w:date="2023-10-30T09:01:00Z">
        <w:r w:rsidR="00562F95">
          <w:t>based on</w:t>
        </w:r>
      </w:ins>
      <w:ins w:id="49" w:author="Huawei" w:date="2023-10-30T08:50:00Z">
        <w:r w:rsidR="00370DA4">
          <w:t xml:space="preserve"> the information provided by the </w:t>
        </w:r>
      </w:ins>
      <w:ins w:id="50" w:author="Huawei" w:date="2023-10-30T08:53:00Z">
        <w:r w:rsidR="00370DA4">
          <w:t>PCF</w:t>
        </w:r>
      </w:ins>
      <w:ins w:id="51" w:author="Huawei" w:date="2023-10-30T08:50:00Z">
        <w:r w:rsidR="00370DA4">
          <w:t xml:space="preserve"> (e.g., Traffic Descriptor, S-NSSAI, DNN) and </w:t>
        </w:r>
      </w:ins>
      <w:ins w:id="52" w:author="Huawei" w:date="2023-10-30T09:01:00Z">
        <w:r w:rsidR="00562F95">
          <w:t xml:space="preserve">the </w:t>
        </w:r>
      </w:ins>
      <w:ins w:id="53" w:author="Huawei" w:date="2023-10-30T08:50:00Z">
        <w:r w:rsidR="00370DA4">
          <w:t>UE</w:t>
        </w:r>
      </w:ins>
      <w:ins w:id="54" w:author="Huawei" w:date="2023-10-30T08:53:00Z">
        <w:r w:rsidR="00370DA4">
          <w:t>(</w:t>
        </w:r>
      </w:ins>
      <w:ins w:id="55" w:author="Huawei" w:date="2023-10-30T08:50:00Z">
        <w:r w:rsidR="00370DA4">
          <w:t>s</w:t>
        </w:r>
      </w:ins>
      <w:ins w:id="56" w:author="Huawei" w:date="2023-10-30T08:53:00Z">
        <w:r w:rsidR="00370DA4">
          <w:t>)</w:t>
        </w:r>
      </w:ins>
      <w:ins w:id="57" w:author="Huawei" w:date="2023-10-30T08:50:00Z">
        <w:r w:rsidR="00370DA4">
          <w:t xml:space="preserve"> that</w:t>
        </w:r>
      </w:ins>
      <w:ins w:id="58" w:author="Huawei" w:date="2023-10-30T09:07:00Z">
        <w:r w:rsidR="00562F95">
          <w:t xml:space="preserve"> do not</w:t>
        </w:r>
      </w:ins>
      <w:ins w:id="59" w:author="Huawei" w:date="2023-10-30T08:50:00Z">
        <w:r w:rsidR="00370DA4">
          <w:t xml:space="preserve"> route </w:t>
        </w:r>
      </w:ins>
      <w:ins w:id="60" w:author="Huawei" w:date="2023-10-30T09:02:00Z">
        <w:r w:rsidR="00562F95">
          <w:t xml:space="preserve">the </w:t>
        </w:r>
      </w:ins>
      <w:ins w:id="61" w:author="Huawei" w:date="2023-10-30T08:50:00Z">
        <w:r w:rsidR="00370DA4">
          <w:t>traffic</w:t>
        </w:r>
      </w:ins>
      <w:ins w:id="62" w:author="Huawei" w:date="2023-10-30T09:02:00Z">
        <w:r w:rsidR="00562F95">
          <w:t xml:space="preserve"> based on</w:t>
        </w:r>
      </w:ins>
      <w:ins w:id="63" w:author="Huawei" w:date="2023-10-30T08:50:00Z">
        <w:r w:rsidR="00370DA4">
          <w:t xml:space="preserve"> the information provided by the </w:t>
        </w:r>
      </w:ins>
      <w:ins w:id="64" w:author="Huawei" w:date="2023-10-30T08:54:00Z">
        <w:r w:rsidR="00370DA4">
          <w:t>PCF</w:t>
        </w:r>
      </w:ins>
      <w:ins w:id="65" w:author="Huawei" w:date="2023-10-30T08:50:00Z">
        <w:r w:rsidR="00370DA4">
          <w:t xml:space="preserve"> (e.g., Traffic Descriptor, S-NSSAI, DNN)</w:t>
        </w:r>
      </w:ins>
      <w:ins w:id="66" w:author="Huawei" w:date="2023-10-28T16:42:00Z">
        <w:r>
          <w:t>.</w:t>
        </w:r>
      </w:ins>
      <w:ins w:id="67" w:author="Huawei" w:date="2023-10-30T09:16:00Z">
        <w:r w:rsidR="003774E8">
          <w:t xml:space="preserve"> The detailed information is defined </w:t>
        </w:r>
      </w:ins>
      <w:ins w:id="68" w:author="Huawei" w:date="2023-10-30T09:17:00Z">
        <w:r w:rsidR="003774E8">
          <w:t>in clause 5.1.6.2.77 of 3GPP TS 29.520 [38]</w:t>
        </w:r>
        <w:r w:rsidR="003774E8" w:rsidRPr="00E56EC1">
          <w:t>.</w:t>
        </w:r>
      </w:ins>
    </w:p>
    <w:p w14:paraId="3B9DB2C7" w14:textId="4562681D" w:rsidR="00334C31" w:rsidRPr="00BD5E05" w:rsidDel="0099435C" w:rsidRDefault="00334C31" w:rsidP="00334C31">
      <w:pPr>
        <w:pStyle w:val="EditorsNote"/>
        <w:rPr>
          <w:del w:id="69" w:author="Huawei" w:date="2023-10-28T16:41:00Z"/>
        </w:rPr>
      </w:pPr>
      <w:del w:id="70" w:author="Huawei" w:date="2023-10-28T16:41:00Z">
        <w:r w:rsidRPr="00BD5E05" w:rsidDel="0099435C">
          <w:delText>Editor’s note: The details that the PCF receives the report of URSP rule enforcement info from NWDAF is FFS.</w:delText>
        </w:r>
      </w:del>
    </w:p>
    <w:p w14:paraId="2BE0559C" w14:textId="6BD94391" w:rsidR="00334C31" w:rsidRDefault="00334C31" w:rsidP="00334C31">
      <w:pPr>
        <w:pStyle w:val="NO"/>
      </w:pPr>
      <w:r>
        <w:t>NOTE 5:</w:t>
      </w:r>
      <w:r>
        <w:tab/>
        <w:t xml:space="preserve">The PCF can combine </w:t>
      </w:r>
      <w:ins w:id="71" w:author="Huawei" w:date="2023-10-30T09:14:00Z">
        <w:r w:rsidR="0015291C">
          <w:t xml:space="preserve">the </w:t>
        </w:r>
      </w:ins>
      <w:r>
        <w:t>UE reporting of URSP rule enforcement with</w:t>
      </w:r>
      <w:ins w:id="72" w:author="Huawei" w:date="2023-10-30T09:14:00Z">
        <w:r w:rsidR="0015291C">
          <w:t xml:space="preserve"> the</w:t>
        </w:r>
      </w:ins>
      <w:r>
        <w:t xml:space="preserve"> analytics information</w:t>
      </w:r>
      <w:ins w:id="73" w:author="Huawei" w:date="2023-10-30T09:14:00Z">
        <w:r w:rsidR="0015291C">
          <w:t xml:space="preserve"> together</w:t>
        </w:r>
        <w:r w:rsidR="00107C6B">
          <w:t xml:space="preserve"> to make policy control decisions</w:t>
        </w:r>
      </w:ins>
      <w:r>
        <w:t>.</w:t>
      </w:r>
    </w:p>
    <w:p w14:paraId="584108ED" w14:textId="77777777" w:rsidR="00334C31" w:rsidRDefault="00334C31" w:rsidP="00334C31"/>
    <w:p w14:paraId="308804D0" w14:textId="22102B93" w:rsidR="00593444" w:rsidRPr="0001254B" w:rsidRDefault="00C20692" w:rsidP="0001254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593444" w:rsidRPr="0001254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58A039" w14:textId="77777777" w:rsidR="00472B37" w:rsidRDefault="00472B37">
      <w:r>
        <w:separator/>
      </w:r>
    </w:p>
  </w:endnote>
  <w:endnote w:type="continuationSeparator" w:id="0">
    <w:p w14:paraId="191B4D86" w14:textId="77777777" w:rsidR="00472B37" w:rsidRDefault="00472B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D9274C" w14:textId="77777777" w:rsidR="00472B37" w:rsidRDefault="00472B37">
      <w:r>
        <w:separator/>
      </w:r>
    </w:p>
  </w:footnote>
  <w:footnote w:type="continuationSeparator" w:id="0">
    <w:p w14:paraId="1ABE128D" w14:textId="77777777" w:rsidR="00472B37" w:rsidRDefault="00472B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EFB933" w14:textId="77777777" w:rsidR="009A36C4" w:rsidRDefault="009A36C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A36C4" w:rsidRDefault="009A36C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A36C4" w:rsidRDefault="009A36C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A36C4" w:rsidRDefault="009A36C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0CAE0F99"/>
    <w:multiLevelType w:val="hybridMultilevel"/>
    <w:tmpl w:val="6810BDE6"/>
    <w:lvl w:ilvl="0" w:tplc="2C9CB4D2">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F6D5386"/>
    <w:multiLevelType w:val="hybridMultilevel"/>
    <w:tmpl w:val="775A5C8A"/>
    <w:lvl w:ilvl="0" w:tplc="9908667E">
      <w:start w:val="1"/>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9E85E2C"/>
    <w:multiLevelType w:val="hybridMultilevel"/>
    <w:tmpl w:val="3A0AF224"/>
    <w:lvl w:ilvl="0" w:tplc="7AC08260">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43F3078"/>
    <w:multiLevelType w:val="hybridMultilevel"/>
    <w:tmpl w:val="2B18C5C2"/>
    <w:lvl w:ilvl="0" w:tplc="7408C098">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5FE73FA"/>
    <w:multiLevelType w:val="hybridMultilevel"/>
    <w:tmpl w:val="320662A0"/>
    <w:lvl w:ilvl="0" w:tplc="AC06E692">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0"/>
  </w:num>
  <w:num w:numId="4">
    <w:abstractNumId w:val="12"/>
  </w:num>
  <w:num w:numId="5">
    <w:abstractNumId w:val="10"/>
  </w:num>
  <w:num w:numId="6">
    <w:abstractNumId w:val="15"/>
  </w:num>
  <w:num w:numId="7">
    <w:abstractNumId w:val="11"/>
  </w:num>
  <w:num w:numId="8">
    <w:abstractNumId w:val="3"/>
  </w:num>
  <w:num w:numId="9">
    <w:abstractNumId w:val="5"/>
  </w:num>
  <w:num w:numId="10">
    <w:abstractNumId w:val="8"/>
  </w:num>
  <w:num w:numId="11">
    <w:abstractNumId w:val="6"/>
  </w:num>
  <w:num w:numId="12">
    <w:abstractNumId w:val="7"/>
  </w:num>
  <w:num w:numId="13">
    <w:abstractNumId w:val="4"/>
  </w:num>
  <w:num w:numId="14">
    <w:abstractNumId w:val="10"/>
  </w:num>
  <w:num w:numId="15">
    <w:abstractNumId w:val="13"/>
  </w:num>
  <w:num w:numId="16">
    <w:abstractNumId w:val="14"/>
  </w:num>
  <w:num w:numId="17">
    <w:abstractNumId w:val="9"/>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C59"/>
    <w:rsid w:val="00002A63"/>
    <w:rsid w:val="00003726"/>
    <w:rsid w:val="00006D74"/>
    <w:rsid w:val="0001254B"/>
    <w:rsid w:val="00017DBD"/>
    <w:rsid w:val="00022E4A"/>
    <w:rsid w:val="00025D22"/>
    <w:rsid w:val="00032831"/>
    <w:rsid w:val="0003450C"/>
    <w:rsid w:val="00042D34"/>
    <w:rsid w:val="00045345"/>
    <w:rsid w:val="000533F0"/>
    <w:rsid w:val="00055F78"/>
    <w:rsid w:val="00074235"/>
    <w:rsid w:val="0007452A"/>
    <w:rsid w:val="000877DD"/>
    <w:rsid w:val="00092B17"/>
    <w:rsid w:val="00097267"/>
    <w:rsid w:val="000A1678"/>
    <w:rsid w:val="000A6394"/>
    <w:rsid w:val="000B6DCC"/>
    <w:rsid w:val="000B7FED"/>
    <w:rsid w:val="000C038A"/>
    <w:rsid w:val="000C33A7"/>
    <w:rsid w:val="000C3EBE"/>
    <w:rsid w:val="000C4542"/>
    <w:rsid w:val="000C6598"/>
    <w:rsid w:val="000D1C7C"/>
    <w:rsid w:val="000D44B3"/>
    <w:rsid w:val="000F77AB"/>
    <w:rsid w:val="001066B8"/>
    <w:rsid w:val="00107C6B"/>
    <w:rsid w:val="0011307D"/>
    <w:rsid w:val="0012174A"/>
    <w:rsid w:val="00122434"/>
    <w:rsid w:val="001238ED"/>
    <w:rsid w:val="00123E54"/>
    <w:rsid w:val="0013139F"/>
    <w:rsid w:val="00132DE1"/>
    <w:rsid w:val="00145D43"/>
    <w:rsid w:val="001461EC"/>
    <w:rsid w:val="0015291C"/>
    <w:rsid w:val="00157E68"/>
    <w:rsid w:val="00161636"/>
    <w:rsid w:val="00163B91"/>
    <w:rsid w:val="001640C4"/>
    <w:rsid w:val="00174EF8"/>
    <w:rsid w:val="00186611"/>
    <w:rsid w:val="00192C46"/>
    <w:rsid w:val="001A08B3"/>
    <w:rsid w:val="001A5D5A"/>
    <w:rsid w:val="001A5E3F"/>
    <w:rsid w:val="001A7B60"/>
    <w:rsid w:val="001B178C"/>
    <w:rsid w:val="001B4AFE"/>
    <w:rsid w:val="001B52F0"/>
    <w:rsid w:val="001B7A65"/>
    <w:rsid w:val="001C56FF"/>
    <w:rsid w:val="001C5D17"/>
    <w:rsid w:val="001D033C"/>
    <w:rsid w:val="001D7E3A"/>
    <w:rsid w:val="001E0625"/>
    <w:rsid w:val="001E41F3"/>
    <w:rsid w:val="001E5F64"/>
    <w:rsid w:val="001F5612"/>
    <w:rsid w:val="00213BCA"/>
    <w:rsid w:val="0021507F"/>
    <w:rsid w:val="00222320"/>
    <w:rsid w:val="0022407F"/>
    <w:rsid w:val="0024104F"/>
    <w:rsid w:val="00241223"/>
    <w:rsid w:val="002437F7"/>
    <w:rsid w:val="00243BD9"/>
    <w:rsid w:val="002448E2"/>
    <w:rsid w:val="0026004D"/>
    <w:rsid w:val="002640DD"/>
    <w:rsid w:val="00275D12"/>
    <w:rsid w:val="002803AF"/>
    <w:rsid w:val="00284FEB"/>
    <w:rsid w:val="002860C4"/>
    <w:rsid w:val="00292ED1"/>
    <w:rsid w:val="002934E5"/>
    <w:rsid w:val="00295DB0"/>
    <w:rsid w:val="002A5B62"/>
    <w:rsid w:val="002A63C2"/>
    <w:rsid w:val="002A6CA0"/>
    <w:rsid w:val="002B5741"/>
    <w:rsid w:val="002D6387"/>
    <w:rsid w:val="002E472E"/>
    <w:rsid w:val="002F1D8D"/>
    <w:rsid w:val="002F7015"/>
    <w:rsid w:val="00300AC8"/>
    <w:rsid w:val="00301939"/>
    <w:rsid w:val="00305409"/>
    <w:rsid w:val="0030697B"/>
    <w:rsid w:val="00311C45"/>
    <w:rsid w:val="00312325"/>
    <w:rsid w:val="003160FE"/>
    <w:rsid w:val="003206D3"/>
    <w:rsid w:val="00334133"/>
    <w:rsid w:val="00334C31"/>
    <w:rsid w:val="003550AB"/>
    <w:rsid w:val="003609EF"/>
    <w:rsid w:val="00361D94"/>
    <w:rsid w:val="0036231A"/>
    <w:rsid w:val="0036638B"/>
    <w:rsid w:val="00370B8F"/>
    <w:rsid w:val="00370DA4"/>
    <w:rsid w:val="00374DD4"/>
    <w:rsid w:val="003774E8"/>
    <w:rsid w:val="00380E1F"/>
    <w:rsid w:val="003836A8"/>
    <w:rsid w:val="0038558E"/>
    <w:rsid w:val="003B32EE"/>
    <w:rsid w:val="003C4ADE"/>
    <w:rsid w:val="003D1178"/>
    <w:rsid w:val="003D3126"/>
    <w:rsid w:val="003E1A36"/>
    <w:rsid w:val="003E1FDE"/>
    <w:rsid w:val="003E322C"/>
    <w:rsid w:val="003E331A"/>
    <w:rsid w:val="003E4627"/>
    <w:rsid w:val="003F70E2"/>
    <w:rsid w:val="004037D1"/>
    <w:rsid w:val="004038B1"/>
    <w:rsid w:val="004061FC"/>
    <w:rsid w:val="00407CF7"/>
    <w:rsid w:val="00410371"/>
    <w:rsid w:val="00415A28"/>
    <w:rsid w:val="0041632C"/>
    <w:rsid w:val="004213A7"/>
    <w:rsid w:val="004242F1"/>
    <w:rsid w:val="00440F31"/>
    <w:rsid w:val="00442721"/>
    <w:rsid w:val="00453FC3"/>
    <w:rsid w:val="004542A1"/>
    <w:rsid w:val="0047225E"/>
    <w:rsid w:val="00472B37"/>
    <w:rsid w:val="00491083"/>
    <w:rsid w:val="004A1C49"/>
    <w:rsid w:val="004B3A47"/>
    <w:rsid w:val="004B75B7"/>
    <w:rsid w:val="004C402C"/>
    <w:rsid w:val="004C40F6"/>
    <w:rsid w:val="004C7CE2"/>
    <w:rsid w:val="004D6E0C"/>
    <w:rsid w:val="004E197D"/>
    <w:rsid w:val="004F0A77"/>
    <w:rsid w:val="004F342E"/>
    <w:rsid w:val="004F5489"/>
    <w:rsid w:val="0051016C"/>
    <w:rsid w:val="00510747"/>
    <w:rsid w:val="00512F96"/>
    <w:rsid w:val="005141D9"/>
    <w:rsid w:val="0051580D"/>
    <w:rsid w:val="0051640D"/>
    <w:rsid w:val="00517C78"/>
    <w:rsid w:val="00520CB2"/>
    <w:rsid w:val="00527F62"/>
    <w:rsid w:val="00536BEA"/>
    <w:rsid w:val="00540A5D"/>
    <w:rsid w:val="005416A5"/>
    <w:rsid w:val="00547111"/>
    <w:rsid w:val="00562F95"/>
    <w:rsid w:val="00566F50"/>
    <w:rsid w:val="00580039"/>
    <w:rsid w:val="00580341"/>
    <w:rsid w:val="005822C5"/>
    <w:rsid w:val="005910C4"/>
    <w:rsid w:val="00592D74"/>
    <w:rsid w:val="00593444"/>
    <w:rsid w:val="00595265"/>
    <w:rsid w:val="00597E61"/>
    <w:rsid w:val="005A5BD0"/>
    <w:rsid w:val="005A6B90"/>
    <w:rsid w:val="005B4530"/>
    <w:rsid w:val="005C2220"/>
    <w:rsid w:val="005E2C44"/>
    <w:rsid w:val="005F19C0"/>
    <w:rsid w:val="005F226E"/>
    <w:rsid w:val="00602DF3"/>
    <w:rsid w:val="006033BD"/>
    <w:rsid w:val="006147CF"/>
    <w:rsid w:val="0061728C"/>
    <w:rsid w:val="00621188"/>
    <w:rsid w:val="006257ED"/>
    <w:rsid w:val="006278DB"/>
    <w:rsid w:val="00633377"/>
    <w:rsid w:val="006362BD"/>
    <w:rsid w:val="006400EE"/>
    <w:rsid w:val="0064053B"/>
    <w:rsid w:val="00641978"/>
    <w:rsid w:val="00653DE4"/>
    <w:rsid w:val="00660355"/>
    <w:rsid w:val="0066465F"/>
    <w:rsid w:val="00665C47"/>
    <w:rsid w:val="00675DA4"/>
    <w:rsid w:val="00681D12"/>
    <w:rsid w:val="00682755"/>
    <w:rsid w:val="006838AC"/>
    <w:rsid w:val="00683B50"/>
    <w:rsid w:val="00684597"/>
    <w:rsid w:val="006873C7"/>
    <w:rsid w:val="00690E11"/>
    <w:rsid w:val="00691DF3"/>
    <w:rsid w:val="00695808"/>
    <w:rsid w:val="006A492C"/>
    <w:rsid w:val="006A7F7A"/>
    <w:rsid w:val="006B29D3"/>
    <w:rsid w:val="006B46FB"/>
    <w:rsid w:val="006C26C0"/>
    <w:rsid w:val="006D5606"/>
    <w:rsid w:val="006E21FB"/>
    <w:rsid w:val="006F1D0F"/>
    <w:rsid w:val="006F366C"/>
    <w:rsid w:val="006F37C0"/>
    <w:rsid w:val="006F53F7"/>
    <w:rsid w:val="006F5EE1"/>
    <w:rsid w:val="00704E14"/>
    <w:rsid w:val="007052E6"/>
    <w:rsid w:val="00711D0A"/>
    <w:rsid w:val="00712022"/>
    <w:rsid w:val="00715F78"/>
    <w:rsid w:val="0073113C"/>
    <w:rsid w:val="00733043"/>
    <w:rsid w:val="00741AE0"/>
    <w:rsid w:val="00744F42"/>
    <w:rsid w:val="00746EE2"/>
    <w:rsid w:val="00753629"/>
    <w:rsid w:val="007626A5"/>
    <w:rsid w:val="00763C5D"/>
    <w:rsid w:val="00764D8D"/>
    <w:rsid w:val="007673F5"/>
    <w:rsid w:val="00781536"/>
    <w:rsid w:val="00782006"/>
    <w:rsid w:val="0078259C"/>
    <w:rsid w:val="00792342"/>
    <w:rsid w:val="007977A8"/>
    <w:rsid w:val="007A25DC"/>
    <w:rsid w:val="007A6313"/>
    <w:rsid w:val="007B2FBF"/>
    <w:rsid w:val="007B512A"/>
    <w:rsid w:val="007B6542"/>
    <w:rsid w:val="007C2097"/>
    <w:rsid w:val="007C2755"/>
    <w:rsid w:val="007C4BC1"/>
    <w:rsid w:val="007C5843"/>
    <w:rsid w:val="007D4F9B"/>
    <w:rsid w:val="007D6A07"/>
    <w:rsid w:val="007D7533"/>
    <w:rsid w:val="007E4759"/>
    <w:rsid w:val="007F7259"/>
    <w:rsid w:val="008040A8"/>
    <w:rsid w:val="00806990"/>
    <w:rsid w:val="00811700"/>
    <w:rsid w:val="00823BC2"/>
    <w:rsid w:val="00823EAA"/>
    <w:rsid w:val="00826783"/>
    <w:rsid w:val="00827228"/>
    <w:rsid w:val="008279FA"/>
    <w:rsid w:val="008322D3"/>
    <w:rsid w:val="00843D20"/>
    <w:rsid w:val="00854EB1"/>
    <w:rsid w:val="00860251"/>
    <w:rsid w:val="00861B13"/>
    <w:rsid w:val="008626E7"/>
    <w:rsid w:val="008662B1"/>
    <w:rsid w:val="00870EE7"/>
    <w:rsid w:val="008770C0"/>
    <w:rsid w:val="008863B9"/>
    <w:rsid w:val="008919FF"/>
    <w:rsid w:val="008A45A6"/>
    <w:rsid w:val="008B3508"/>
    <w:rsid w:val="008B3A50"/>
    <w:rsid w:val="008D3CCC"/>
    <w:rsid w:val="008D6883"/>
    <w:rsid w:val="008E1B09"/>
    <w:rsid w:val="008E4B68"/>
    <w:rsid w:val="008E5651"/>
    <w:rsid w:val="008F1832"/>
    <w:rsid w:val="008F3789"/>
    <w:rsid w:val="008F60E7"/>
    <w:rsid w:val="008F686C"/>
    <w:rsid w:val="009148DE"/>
    <w:rsid w:val="00921DA0"/>
    <w:rsid w:val="0092434E"/>
    <w:rsid w:val="009335B4"/>
    <w:rsid w:val="00933DFA"/>
    <w:rsid w:val="0094148D"/>
    <w:rsid w:val="00941E30"/>
    <w:rsid w:val="00942A0F"/>
    <w:rsid w:val="009475D6"/>
    <w:rsid w:val="009510F5"/>
    <w:rsid w:val="00953866"/>
    <w:rsid w:val="00954B62"/>
    <w:rsid w:val="009601E2"/>
    <w:rsid w:val="009642D5"/>
    <w:rsid w:val="0097112A"/>
    <w:rsid w:val="00972D1A"/>
    <w:rsid w:val="009777D9"/>
    <w:rsid w:val="00980B1E"/>
    <w:rsid w:val="00986CD4"/>
    <w:rsid w:val="00986D0F"/>
    <w:rsid w:val="00991B88"/>
    <w:rsid w:val="0099304D"/>
    <w:rsid w:val="0099435C"/>
    <w:rsid w:val="009A36C4"/>
    <w:rsid w:val="009A40D9"/>
    <w:rsid w:val="009A5753"/>
    <w:rsid w:val="009A579D"/>
    <w:rsid w:val="009B2468"/>
    <w:rsid w:val="009B47E0"/>
    <w:rsid w:val="009B6344"/>
    <w:rsid w:val="009C281C"/>
    <w:rsid w:val="009C7AC8"/>
    <w:rsid w:val="009D29A1"/>
    <w:rsid w:val="009D3C49"/>
    <w:rsid w:val="009E3297"/>
    <w:rsid w:val="009F4DC9"/>
    <w:rsid w:val="009F734F"/>
    <w:rsid w:val="009F749B"/>
    <w:rsid w:val="00A011F2"/>
    <w:rsid w:val="00A01863"/>
    <w:rsid w:val="00A0289A"/>
    <w:rsid w:val="00A07BF3"/>
    <w:rsid w:val="00A1484C"/>
    <w:rsid w:val="00A15644"/>
    <w:rsid w:val="00A246B6"/>
    <w:rsid w:val="00A32E22"/>
    <w:rsid w:val="00A445E6"/>
    <w:rsid w:val="00A4702F"/>
    <w:rsid w:val="00A47E70"/>
    <w:rsid w:val="00A50CF0"/>
    <w:rsid w:val="00A53E51"/>
    <w:rsid w:val="00A55C66"/>
    <w:rsid w:val="00A66B39"/>
    <w:rsid w:val="00A7671C"/>
    <w:rsid w:val="00A80994"/>
    <w:rsid w:val="00A97BF9"/>
    <w:rsid w:val="00AA1719"/>
    <w:rsid w:val="00AA2CBC"/>
    <w:rsid w:val="00AA5B3B"/>
    <w:rsid w:val="00AB13E9"/>
    <w:rsid w:val="00AC2274"/>
    <w:rsid w:val="00AC5820"/>
    <w:rsid w:val="00AD1CD8"/>
    <w:rsid w:val="00AE5FE9"/>
    <w:rsid w:val="00AF1054"/>
    <w:rsid w:val="00AF5D88"/>
    <w:rsid w:val="00AF7F4E"/>
    <w:rsid w:val="00B01579"/>
    <w:rsid w:val="00B05565"/>
    <w:rsid w:val="00B17273"/>
    <w:rsid w:val="00B1759F"/>
    <w:rsid w:val="00B21F0C"/>
    <w:rsid w:val="00B258BB"/>
    <w:rsid w:val="00B37D1D"/>
    <w:rsid w:val="00B43A40"/>
    <w:rsid w:val="00B55D28"/>
    <w:rsid w:val="00B56F15"/>
    <w:rsid w:val="00B5748E"/>
    <w:rsid w:val="00B67B97"/>
    <w:rsid w:val="00B732FE"/>
    <w:rsid w:val="00B80D6F"/>
    <w:rsid w:val="00B83E4D"/>
    <w:rsid w:val="00B90DF2"/>
    <w:rsid w:val="00B968C8"/>
    <w:rsid w:val="00BA3EC5"/>
    <w:rsid w:val="00BA508B"/>
    <w:rsid w:val="00BA51D9"/>
    <w:rsid w:val="00BA561A"/>
    <w:rsid w:val="00BB0F61"/>
    <w:rsid w:val="00BB5DFC"/>
    <w:rsid w:val="00BC269F"/>
    <w:rsid w:val="00BC3906"/>
    <w:rsid w:val="00BC6CF4"/>
    <w:rsid w:val="00BC6D4E"/>
    <w:rsid w:val="00BD279D"/>
    <w:rsid w:val="00BD283F"/>
    <w:rsid w:val="00BD2A79"/>
    <w:rsid w:val="00BD6B5A"/>
    <w:rsid w:val="00BD6BB8"/>
    <w:rsid w:val="00BE3E08"/>
    <w:rsid w:val="00BE7AC8"/>
    <w:rsid w:val="00BF5A10"/>
    <w:rsid w:val="00C021E9"/>
    <w:rsid w:val="00C02FCE"/>
    <w:rsid w:val="00C141EA"/>
    <w:rsid w:val="00C1478E"/>
    <w:rsid w:val="00C17E30"/>
    <w:rsid w:val="00C20692"/>
    <w:rsid w:val="00C2161D"/>
    <w:rsid w:val="00C23865"/>
    <w:rsid w:val="00C3432D"/>
    <w:rsid w:val="00C42D64"/>
    <w:rsid w:val="00C62D2A"/>
    <w:rsid w:val="00C66BA2"/>
    <w:rsid w:val="00C6757A"/>
    <w:rsid w:val="00C7079B"/>
    <w:rsid w:val="00C73E1D"/>
    <w:rsid w:val="00C829E4"/>
    <w:rsid w:val="00C870F6"/>
    <w:rsid w:val="00C872EA"/>
    <w:rsid w:val="00C920EC"/>
    <w:rsid w:val="00C922FE"/>
    <w:rsid w:val="00C9360D"/>
    <w:rsid w:val="00C95985"/>
    <w:rsid w:val="00C95C50"/>
    <w:rsid w:val="00CA05BE"/>
    <w:rsid w:val="00CA0D25"/>
    <w:rsid w:val="00CA414B"/>
    <w:rsid w:val="00CA76B2"/>
    <w:rsid w:val="00CB01C2"/>
    <w:rsid w:val="00CB4386"/>
    <w:rsid w:val="00CB734C"/>
    <w:rsid w:val="00CB7D1D"/>
    <w:rsid w:val="00CC16D2"/>
    <w:rsid w:val="00CC5026"/>
    <w:rsid w:val="00CC50EE"/>
    <w:rsid w:val="00CC68D0"/>
    <w:rsid w:val="00CD7E94"/>
    <w:rsid w:val="00CE1E85"/>
    <w:rsid w:val="00CE2758"/>
    <w:rsid w:val="00CE6421"/>
    <w:rsid w:val="00D01898"/>
    <w:rsid w:val="00D03500"/>
    <w:rsid w:val="00D03F9A"/>
    <w:rsid w:val="00D04ABE"/>
    <w:rsid w:val="00D06D51"/>
    <w:rsid w:val="00D24991"/>
    <w:rsid w:val="00D30624"/>
    <w:rsid w:val="00D330BA"/>
    <w:rsid w:val="00D37012"/>
    <w:rsid w:val="00D37EBA"/>
    <w:rsid w:val="00D432AB"/>
    <w:rsid w:val="00D44AE4"/>
    <w:rsid w:val="00D45C1F"/>
    <w:rsid w:val="00D45ED8"/>
    <w:rsid w:val="00D50255"/>
    <w:rsid w:val="00D51F52"/>
    <w:rsid w:val="00D523FA"/>
    <w:rsid w:val="00D649C1"/>
    <w:rsid w:val="00D66520"/>
    <w:rsid w:val="00D66CB2"/>
    <w:rsid w:val="00D70352"/>
    <w:rsid w:val="00D836B4"/>
    <w:rsid w:val="00D8414B"/>
    <w:rsid w:val="00D84AE9"/>
    <w:rsid w:val="00D860BE"/>
    <w:rsid w:val="00D90FA4"/>
    <w:rsid w:val="00D97CC2"/>
    <w:rsid w:val="00DB24F4"/>
    <w:rsid w:val="00DB7DB9"/>
    <w:rsid w:val="00DC3F57"/>
    <w:rsid w:val="00DC4BD4"/>
    <w:rsid w:val="00DC4D0B"/>
    <w:rsid w:val="00DD14DF"/>
    <w:rsid w:val="00DD2872"/>
    <w:rsid w:val="00DD65D5"/>
    <w:rsid w:val="00DD7662"/>
    <w:rsid w:val="00DD7BF5"/>
    <w:rsid w:val="00DE26B7"/>
    <w:rsid w:val="00DE2F2F"/>
    <w:rsid w:val="00DE34CF"/>
    <w:rsid w:val="00DF52A7"/>
    <w:rsid w:val="00E13494"/>
    <w:rsid w:val="00E13F3D"/>
    <w:rsid w:val="00E23CC3"/>
    <w:rsid w:val="00E2793B"/>
    <w:rsid w:val="00E27AE9"/>
    <w:rsid w:val="00E30935"/>
    <w:rsid w:val="00E34898"/>
    <w:rsid w:val="00E36AF7"/>
    <w:rsid w:val="00E6148F"/>
    <w:rsid w:val="00E6750F"/>
    <w:rsid w:val="00E71F5F"/>
    <w:rsid w:val="00E76D0B"/>
    <w:rsid w:val="00E77EF8"/>
    <w:rsid w:val="00E846C2"/>
    <w:rsid w:val="00E979FD"/>
    <w:rsid w:val="00EA259B"/>
    <w:rsid w:val="00EB09B7"/>
    <w:rsid w:val="00EC3307"/>
    <w:rsid w:val="00ED0FFE"/>
    <w:rsid w:val="00ED3C8D"/>
    <w:rsid w:val="00EE1865"/>
    <w:rsid w:val="00EE6E48"/>
    <w:rsid w:val="00EE7D7C"/>
    <w:rsid w:val="00EF749F"/>
    <w:rsid w:val="00EF7A6C"/>
    <w:rsid w:val="00F14BDA"/>
    <w:rsid w:val="00F156E7"/>
    <w:rsid w:val="00F17DD2"/>
    <w:rsid w:val="00F23A30"/>
    <w:rsid w:val="00F25B51"/>
    <w:rsid w:val="00F25D98"/>
    <w:rsid w:val="00F2761F"/>
    <w:rsid w:val="00F300FB"/>
    <w:rsid w:val="00F366E8"/>
    <w:rsid w:val="00F442B2"/>
    <w:rsid w:val="00F56966"/>
    <w:rsid w:val="00F6152D"/>
    <w:rsid w:val="00F75CA2"/>
    <w:rsid w:val="00F7758C"/>
    <w:rsid w:val="00F8107C"/>
    <w:rsid w:val="00F85679"/>
    <w:rsid w:val="00F96CE0"/>
    <w:rsid w:val="00F97F8F"/>
    <w:rsid w:val="00FB495C"/>
    <w:rsid w:val="00FB4B1D"/>
    <w:rsid w:val="00FB6386"/>
    <w:rsid w:val="00FC0CA2"/>
    <w:rsid w:val="00FC3A49"/>
    <w:rsid w:val="00FD725C"/>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paragraph" w:styleId="af1">
    <w:name w:val="Bibliography"/>
    <w:basedOn w:val="a"/>
    <w:next w:val="a"/>
    <w:uiPriority w:val="37"/>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6"/>
    <w:unhideWhenUsed/>
    <w:rsid w:val="00BD283F"/>
    <w:pPr>
      <w:spacing w:after="120"/>
    </w:pPr>
  </w:style>
  <w:style w:type="character" w:customStyle="1" w:styleId="Char6">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7"/>
    <w:rsid w:val="00BD283F"/>
    <w:pPr>
      <w:spacing w:after="180"/>
      <w:ind w:firstLine="360"/>
    </w:pPr>
  </w:style>
  <w:style w:type="character" w:customStyle="1" w:styleId="Char7">
    <w:name w:val="正文首行缩进 Char"/>
    <w:basedOn w:val="Char6"/>
    <w:link w:val="af4"/>
    <w:rsid w:val="00BD283F"/>
    <w:rPr>
      <w:rFonts w:ascii="Times New Roman" w:hAnsi="Times New Roman"/>
      <w:lang w:val="en-GB" w:eastAsia="en-US"/>
    </w:rPr>
  </w:style>
  <w:style w:type="paragraph" w:styleId="af5">
    <w:name w:val="Body Text Indent"/>
    <w:basedOn w:val="a"/>
    <w:link w:val="Char8"/>
    <w:unhideWhenUsed/>
    <w:rsid w:val="00BD283F"/>
    <w:pPr>
      <w:spacing w:after="120"/>
      <w:ind w:left="283"/>
    </w:pPr>
  </w:style>
  <w:style w:type="character" w:customStyle="1" w:styleId="Char8">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8"/>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unhideWhenUsed/>
    <w:qFormat/>
    <w:rsid w:val="00BD283F"/>
    <w:pPr>
      <w:spacing w:after="200"/>
    </w:pPr>
    <w:rPr>
      <w:i/>
      <w:iCs/>
      <w:color w:val="1F497D" w:themeColor="text2"/>
      <w:sz w:val="18"/>
      <w:szCs w:val="18"/>
    </w:rPr>
  </w:style>
  <w:style w:type="paragraph" w:styleId="af7">
    <w:name w:val="Closing"/>
    <w:basedOn w:val="a"/>
    <w:link w:val="Char9"/>
    <w:unhideWhenUsed/>
    <w:rsid w:val="00BD283F"/>
    <w:pPr>
      <w:spacing w:after="0"/>
      <w:ind w:left="4252"/>
    </w:pPr>
  </w:style>
  <w:style w:type="character" w:customStyle="1" w:styleId="Char9">
    <w:name w:val="结束语 Char"/>
    <w:basedOn w:val="a0"/>
    <w:link w:val="af7"/>
    <w:rsid w:val="00BD283F"/>
    <w:rPr>
      <w:rFonts w:ascii="Times New Roman" w:hAnsi="Times New Roman"/>
      <w:lang w:val="en-GB" w:eastAsia="en-US"/>
    </w:rPr>
  </w:style>
  <w:style w:type="paragraph" w:styleId="af8">
    <w:name w:val="Date"/>
    <w:basedOn w:val="a"/>
    <w:next w:val="a"/>
    <w:link w:val="Chara"/>
    <w:rsid w:val="00BD283F"/>
  </w:style>
  <w:style w:type="character" w:customStyle="1" w:styleId="Chara">
    <w:name w:val="日期 Char"/>
    <w:basedOn w:val="a0"/>
    <w:link w:val="af8"/>
    <w:rsid w:val="00BD283F"/>
    <w:rPr>
      <w:rFonts w:ascii="Times New Roman" w:hAnsi="Times New Roman"/>
      <w:lang w:val="en-GB" w:eastAsia="en-US"/>
    </w:rPr>
  </w:style>
  <w:style w:type="paragraph" w:styleId="af9">
    <w:name w:val="E-mail Signature"/>
    <w:basedOn w:val="a"/>
    <w:link w:val="Charb"/>
    <w:unhideWhenUsed/>
    <w:rsid w:val="00BD283F"/>
    <w:pPr>
      <w:spacing w:after="0"/>
    </w:pPr>
  </w:style>
  <w:style w:type="character" w:customStyle="1" w:styleId="Charb">
    <w:name w:val="电子邮件签名 Char"/>
    <w:basedOn w:val="a0"/>
    <w:link w:val="af9"/>
    <w:rsid w:val="00BD283F"/>
    <w:rPr>
      <w:rFonts w:ascii="Times New Roman" w:hAnsi="Times New Roman"/>
      <w:lang w:val="en-GB" w:eastAsia="en-US"/>
    </w:rPr>
  </w:style>
  <w:style w:type="paragraph" w:styleId="afa">
    <w:name w:val="endnote text"/>
    <w:basedOn w:val="a"/>
    <w:link w:val="Charc"/>
    <w:unhideWhenUsed/>
    <w:rsid w:val="00BD283F"/>
    <w:pPr>
      <w:spacing w:after="0"/>
    </w:pPr>
  </w:style>
  <w:style w:type="character" w:customStyle="1" w:styleId="Charc">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e"/>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1"/>
    <w:rsid w:val="00BD283F"/>
    <w:rPr>
      <w:rFonts w:ascii="Consolas" w:hAnsi="Consolas"/>
      <w:lang w:val="en-GB" w:eastAsia="en-US"/>
    </w:rPr>
  </w:style>
  <w:style w:type="paragraph" w:styleId="aff2">
    <w:name w:val="Message Header"/>
    <w:basedOn w:val="a"/>
    <w:link w:val="Charf"/>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f0"/>
    <w:unhideWhenUsed/>
    <w:rsid w:val="00BD283F"/>
    <w:pPr>
      <w:spacing w:after="0"/>
    </w:pPr>
  </w:style>
  <w:style w:type="character" w:customStyle="1" w:styleId="Charf0">
    <w:name w:val="注释标题 Char"/>
    <w:basedOn w:val="a0"/>
    <w:link w:val="aff6"/>
    <w:rsid w:val="00BD283F"/>
    <w:rPr>
      <w:rFonts w:ascii="Times New Roman" w:hAnsi="Times New Roman"/>
      <w:lang w:val="en-GB" w:eastAsia="en-US"/>
    </w:rPr>
  </w:style>
  <w:style w:type="paragraph" w:styleId="aff7">
    <w:name w:val="Plain Text"/>
    <w:basedOn w:val="a"/>
    <w:link w:val="Charf1"/>
    <w:unhideWhenUsed/>
    <w:rsid w:val="00BD283F"/>
    <w:pPr>
      <w:spacing w:after="0"/>
    </w:pPr>
    <w:rPr>
      <w:rFonts w:ascii="Consolas" w:hAnsi="Consolas"/>
      <w:sz w:val="21"/>
      <w:szCs w:val="21"/>
    </w:rPr>
  </w:style>
  <w:style w:type="character" w:customStyle="1" w:styleId="Charf1">
    <w:name w:val="纯文本 Char"/>
    <w:basedOn w:val="a0"/>
    <w:link w:val="aff7"/>
    <w:rsid w:val="00BD283F"/>
    <w:rPr>
      <w:rFonts w:ascii="Consolas" w:hAnsi="Consolas"/>
      <w:sz w:val="21"/>
      <w:szCs w:val="21"/>
      <w:lang w:val="en-GB" w:eastAsia="en-US"/>
    </w:rPr>
  </w:style>
  <w:style w:type="paragraph" w:styleId="aff8">
    <w:name w:val="Quote"/>
    <w:basedOn w:val="a"/>
    <w:next w:val="a"/>
    <w:link w:val="Charf2"/>
    <w:uiPriority w:val="29"/>
    <w:qFormat/>
    <w:rsid w:val="00BD283F"/>
    <w:pPr>
      <w:spacing w:before="200" w:after="160"/>
      <w:ind w:left="864" w:right="864"/>
      <w:jc w:val="center"/>
    </w:pPr>
    <w:rPr>
      <w:i/>
      <w:iCs/>
      <w:color w:val="404040" w:themeColor="text1" w:themeTint="BF"/>
    </w:rPr>
  </w:style>
  <w:style w:type="character" w:customStyle="1" w:styleId="Charf2">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3"/>
    <w:rsid w:val="00BD283F"/>
  </w:style>
  <w:style w:type="character" w:customStyle="1" w:styleId="Charf3">
    <w:name w:val="称呼 Char"/>
    <w:basedOn w:val="a0"/>
    <w:link w:val="aff9"/>
    <w:rsid w:val="00BD283F"/>
    <w:rPr>
      <w:rFonts w:ascii="Times New Roman" w:hAnsi="Times New Roman"/>
      <w:lang w:val="en-GB" w:eastAsia="en-US"/>
    </w:rPr>
  </w:style>
  <w:style w:type="paragraph" w:styleId="affa">
    <w:name w:val="Signature"/>
    <w:basedOn w:val="a"/>
    <w:link w:val="Charf4"/>
    <w:unhideWhenUsed/>
    <w:rsid w:val="00BD283F"/>
    <w:pPr>
      <w:spacing w:after="0"/>
      <w:ind w:left="4252"/>
    </w:pPr>
  </w:style>
  <w:style w:type="character" w:customStyle="1" w:styleId="Charf4">
    <w:name w:val="签名 Char"/>
    <w:basedOn w:val="a0"/>
    <w:link w:val="affa"/>
    <w:rsid w:val="00BD283F"/>
    <w:rPr>
      <w:rFonts w:ascii="Times New Roman" w:hAnsi="Times New Roman"/>
      <w:lang w:val="en-GB" w:eastAsia="en-US"/>
    </w:rPr>
  </w:style>
  <w:style w:type="paragraph" w:styleId="affb">
    <w:name w:val="Subtitle"/>
    <w:basedOn w:val="a"/>
    <w:next w:val="a"/>
    <w:link w:val="Charf5"/>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Char3">
    <w:name w:val="批注框文本 Char"/>
    <w:link w:val="ae"/>
    <w:rsid w:val="006A7F7A"/>
    <w:rPr>
      <w:rFonts w:ascii="Tahoma" w:hAnsi="Tahoma" w:cs="Tahoma"/>
      <w:sz w:val="16"/>
      <w:szCs w:val="16"/>
      <w:lang w:val="en-GB" w:eastAsia="en-US"/>
    </w:rPr>
  </w:style>
  <w:style w:type="table" w:styleId="afff0">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Char">
    <w:name w:val="标题 4 Char"/>
    <w:link w:val="40"/>
    <w:rsid w:val="006A7F7A"/>
    <w:rPr>
      <w:rFonts w:ascii="Arial" w:hAnsi="Arial"/>
      <w:sz w:val="24"/>
      <w:lang w:val="en-GB" w:eastAsia="en-US"/>
    </w:rPr>
  </w:style>
  <w:style w:type="paragraph" w:styleId="afff1">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Char5">
    <w:name w:val="文档结构图 Char"/>
    <w:link w:val="af0"/>
    <w:rsid w:val="006A7F7A"/>
    <w:rPr>
      <w:rFonts w:ascii="Tahoma" w:hAnsi="Tahoma" w:cs="Tahoma"/>
      <w:shd w:val="clear" w:color="auto" w:fill="000080"/>
      <w:lang w:val="en-GB" w:eastAsia="en-US"/>
    </w:rPr>
  </w:style>
  <w:style w:type="character" w:customStyle="1" w:styleId="2Char">
    <w:name w:val="标题 2 Char"/>
    <w:basedOn w:val="a0"/>
    <w:link w:val="2"/>
    <w:rsid w:val="006A7F7A"/>
    <w:rPr>
      <w:rFonts w:ascii="Arial" w:hAnsi="Arial"/>
      <w:sz w:val="32"/>
      <w:lang w:val="en-GB" w:eastAsia="en-US"/>
    </w:rPr>
  </w:style>
  <w:style w:type="character" w:customStyle="1" w:styleId="8Char">
    <w:name w:val="标题 8 Char"/>
    <w:basedOn w:val="a0"/>
    <w:link w:val="8"/>
    <w:rsid w:val="006A7F7A"/>
    <w:rPr>
      <w:rFonts w:ascii="Arial" w:hAnsi="Arial"/>
      <w:sz w:val="36"/>
      <w:lang w:val="en-GB" w:eastAsia="en-US"/>
    </w:rPr>
  </w:style>
  <w:style w:type="character" w:customStyle="1" w:styleId="5Char">
    <w:name w:val="标题 5 Char"/>
    <w:basedOn w:val="a0"/>
    <w:link w:val="50"/>
    <w:rsid w:val="006A7F7A"/>
    <w:rPr>
      <w:rFonts w:ascii="Arial" w:hAnsi="Arial"/>
      <w:sz w:val="22"/>
      <w:lang w:val="en-GB" w:eastAsia="en-US"/>
    </w:rPr>
  </w:style>
  <w:style w:type="character" w:customStyle="1" w:styleId="EWChar">
    <w:name w:val="EW Char"/>
    <w:link w:val="EW"/>
    <w:qFormat/>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Char2">
    <w:name w:val="批注文字 Char"/>
    <w:basedOn w:val="a0"/>
    <w:link w:val="ac"/>
    <w:rsid w:val="006A7F7A"/>
    <w:rPr>
      <w:rFonts w:ascii="Times New Roman" w:hAnsi="Times New Roman"/>
      <w:lang w:val="en-GB" w:eastAsia="en-US"/>
    </w:rPr>
  </w:style>
  <w:style w:type="character" w:customStyle="1" w:styleId="Char4">
    <w:name w:val="批注主题 Char"/>
    <w:basedOn w:val="Char2"/>
    <w:link w:val="af"/>
    <w:rsid w:val="006A7F7A"/>
    <w:rPr>
      <w:rFonts w:ascii="Times New Roman" w:hAnsi="Times New Roman"/>
      <w:b/>
      <w:bCs/>
      <w:lang w:val="en-GB" w:eastAsia="en-US"/>
    </w:rPr>
  </w:style>
  <w:style w:type="character" w:customStyle="1" w:styleId="Char0">
    <w:name w:val="脚注文本 Char"/>
    <w:basedOn w:val="a0"/>
    <w:link w:val="a6"/>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3Char">
    <w:name w:val="标题 3 Char"/>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2">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locked/>
    <w:rsid w:val="00595265"/>
    <w:rPr>
      <w:color w:val="FF0000"/>
      <w:lang w:val="en-GB" w:eastAsia="en-US"/>
    </w:rPr>
  </w:style>
  <w:style w:type="character" w:customStyle="1" w:styleId="1Char">
    <w:name w:val="标题 1 Char"/>
    <w:link w:val="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Char1">
    <w:name w:val="页脚 Char"/>
    <w:link w:val="a9"/>
    <w:rsid w:val="00595265"/>
    <w:rPr>
      <w:rFonts w:ascii="Arial" w:hAnsi="Arial"/>
      <w:b/>
      <w:i/>
      <w:sz w:val="18"/>
      <w:lang w:val="en-GB" w:eastAsia="en-US"/>
    </w:rPr>
  </w:style>
  <w:style w:type="paragraph" w:customStyle="1" w:styleId="FL">
    <w:name w:val="FL"/>
    <w:basedOn w:val="a"/>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CA05BE"/>
    <w:rPr>
      <w:rFonts w:ascii="Arial" w:hAnsi="Arial"/>
      <w:lang w:val="en-GB" w:eastAsia="en-US"/>
    </w:rPr>
  </w:style>
  <w:style w:type="paragraph" w:customStyle="1" w:styleId="B1">
    <w:name w:val="B1+"/>
    <w:basedOn w:val="B10"/>
    <w:rsid w:val="00B83E4D"/>
    <w:pPr>
      <w:numPr>
        <w:numId w:val="4"/>
      </w:numPr>
      <w:overflowPunct w:val="0"/>
      <w:autoSpaceDE w:val="0"/>
      <w:autoSpaceDN w:val="0"/>
      <w:adjustRightInd w:val="0"/>
      <w:textAlignment w:val="baseline"/>
    </w:pPr>
    <w:rPr>
      <w:rFonts w:eastAsia="Times New Roman"/>
    </w:rPr>
  </w:style>
  <w:style w:type="character" w:customStyle="1" w:styleId="UnresolvedMention2">
    <w:name w:val="Unresolved Mention2"/>
    <w:uiPriority w:val="99"/>
    <w:unhideWhenUsed/>
    <w:rsid w:val="00B83E4D"/>
    <w:rPr>
      <w:color w:val="808080"/>
      <w:shd w:val="clear" w:color="auto" w:fill="E6E6E6"/>
    </w:rPr>
  </w:style>
  <w:style w:type="character" w:customStyle="1" w:styleId="B1Char1">
    <w:name w:val="B1 Char1"/>
    <w:rsid w:val="00B83E4D"/>
    <w:rPr>
      <w:rFonts w:ascii="Times New Roman" w:hAnsi="Times New Roman"/>
      <w:lang w:val="en-GB"/>
    </w:rPr>
  </w:style>
  <w:style w:type="character" w:customStyle="1" w:styleId="B3Char2">
    <w:name w:val="B3 Char2"/>
    <w:qFormat/>
    <w:rsid w:val="00B83E4D"/>
    <w:rPr>
      <w:lang w:eastAsia="en-US"/>
    </w:rPr>
  </w:style>
  <w:style w:type="table" w:customStyle="1" w:styleId="12">
    <w:name w:val="网格型1"/>
    <w:basedOn w:val="a1"/>
    <w:next w:val="afff0"/>
    <w:uiPriority w:val="39"/>
    <w:rsid w:val="006033B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Char">
    <w:name w:val="标题 6 Char"/>
    <w:link w:val="6"/>
    <w:rsid w:val="006033BD"/>
    <w:rPr>
      <w:rFonts w:ascii="Arial" w:hAnsi="Arial"/>
      <w:lang w:val="en-GB" w:eastAsia="en-US"/>
    </w:rPr>
  </w:style>
  <w:style w:type="character" w:customStyle="1" w:styleId="7Char">
    <w:name w:val="标题 7 Char"/>
    <w:link w:val="7"/>
    <w:rsid w:val="006033BD"/>
    <w:rPr>
      <w:rFonts w:ascii="Arial" w:hAnsi="Arial"/>
      <w:lang w:val="en-GB" w:eastAsia="en-US"/>
    </w:rPr>
  </w:style>
  <w:style w:type="character" w:customStyle="1" w:styleId="9Char">
    <w:name w:val="标题 9 Char"/>
    <w:link w:val="9"/>
    <w:rsid w:val="006033BD"/>
    <w:rPr>
      <w:rFonts w:ascii="Arial" w:hAnsi="Arial"/>
      <w:sz w:val="36"/>
      <w:lang w:val="en-GB" w:eastAsia="en-US"/>
    </w:rPr>
  </w:style>
  <w:style w:type="character" w:customStyle="1" w:styleId="Char">
    <w:name w:val="页眉 Char"/>
    <w:link w:val="a4"/>
    <w:rsid w:val="006033BD"/>
    <w:rPr>
      <w:rFonts w:ascii="Arial" w:hAnsi="Arial"/>
      <w:b/>
      <w:sz w:val="18"/>
      <w:lang w:val="en-GB" w:eastAsia="en-US"/>
    </w:rPr>
  </w:style>
  <w:style w:type="character" w:customStyle="1" w:styleId="510">
    <w:name w:val="标题 5 字符1"/>
    <w:semiHidden/>
    <w:locked/>
    <w:rsid w:val="006033BD"/>
    <w:rPr>
      <w:rFonts w:ascii="Arial" w:hAnsi="Arial"/>
      <w:sz w:val="22"/>
      <w:lang w:val="en-GB" w:eastAsia="en-US"/>
    </w:rPr>
  </w:style>
  <w:style w:type="character" w:customStyle="1" w:styleId="UnresolvedMention20">
    <w:name w:val="Unresolved Mention2"/>
    <w:uiPriority w:val="99"/>
    <w:semiHidden/>
    <w:unhideWhenUsed/>
    <w:rsid w:val="00C1478E"/>
    <w:rPr>
      <w:color w:val="808080"/>
      <w:shd w:val="clear" w:color="auto" w:fill="E6E6E6"/>
    </w:rPr>
  </w:style>
  <w:style w:type="paragraph" w:customStyle="1" w:styleId="Style1">
    <w:name w:val="Style1"/>
    <w:basedOn w:val="8"/>
    <w:qFormat/>
    <w:rsid w:val="00C1478E"/>
    <w:pPr>
      <w:pageBreakBefore/>
    </w:pPr>
  </w:style>
  <w:style w:type="paragraph" w:customStyle="1" w:styleId="b20">
    <w:name w:val="b2"/>
    <w:basedOn w:val="a"/>
    <w:rsid w:val="00691DF3"/>
    <w:pPr>
      <w:spacing w:before="100" w:beforeAutospacing="1" w:after="100" w:afterAutospacing="1"/>
    </w:pPr>
    <w:rPr>
      <w:rFonts w:ascii="宋体" w:hAnsi="宋体" w:cs="宋体"/>
      <w:sz w:val="24"/>
      <w:szCs w:val="24"/>
      <w:lang w:eastAsia="zh-CN"/>
    </w:rPr>
  </w:style>
  <w:style w:type="character" w:styleId="afff3">
    <w:name w:val="Emphasis"/>
    <w:qFormat/>
    <w:rsid w:val="00691DF3"/>
    <w:rPr>
      <w:i/>
      <w:iCs/>
    </w:rPr>
  </w:style>
  <w:style w:type="paragraph" w:customStyle="1" w:styleId="tal0">
    <w:name w:val="tal"/>
    <w:basedOn w:val="a"/>
    <w:rsid w:val="00691DF3"/>
    <w:pPr>
      <w:spacing w:before="100" w:beforeAutospacing="1" w:after="100" w:afterAutospacing="1"/>
    </w:pPr>
    <w:rPr>
      <w:rFonts w:ascii="宋体" w:hAnsi="宋体" w:cs="宋体"/>
      <w:sz w:val="24"/>
      <w:szCs w:val="24"/>
      <w:lang w:eastAsia="zh-CN"/>
    </w:rPr>
  </w:style>
  <w:style w:type="character" w:customStyle="1" w:styleId="56">
    <w:name w:val="标题 5 字符"/>
    <w:rsid w:val="00691DF3"/>
    <w:rPr>
      <w:rFonts w:ascii="Arial" w:hAnsi="Arial"/>
      <w:sz w:val="22"/>
      <w:lang w:val="en-GB" w:eastAsia="en-US"/>
    </w:rPr>
  </w:style>
  <w:style w:type="character" w:customStyle="1" w:styleId="1Char1">
    <w:name w:val="标题 1 Char1"/>
    <w:rsid w:val="00691DF3"/>
    <w:rPr>
      <w:rFonts w:ascii="Arial" w:hAnsi="Arial"/>
      <w:sz w:val="36"/>
      <w:lang w:eastAsia="en-US"/>
    </w:rPr>
  </w:style>
  <w:style w:type="character" w:customStyle="1" w:styleId="abstractlabel">
    <w:name w:val="abstractlabel"/>
    <w:rsid w:val="00691DF3"/>
  </w:style>
  <w:style w:type="character" w:customStyle="1" w:styleId="5Char1">
    <w:name w:val="标题 5 Char1"/>
    <w:rsid w:val="00691DF3"/>
    <w:rPr>
      <w:rFonts w:ascii="Arial" w:hAnsi="Arial"/>
      <w:sz w:val="22"/>
      <w:lang w:val="en-GB" w:eastAsia="en-US"/>
    </w:rPr>
  </w:style>
  <w:style w:type="numbering" w:customStyle="1" w:styleId="NoList1">
    <w:name w:val="No List1"/>
    <w:next w:val="a2"/>
    <w:uiPriority w:val="99"/>
    <w:semiHidden/>
    <w:rsid w:val="00691DF3"/>
  </w:style>
  <w:style w:type="character" w:customStyle="1" w:styleId="apple-converted-space">
    <w:name w:val="apple-converted-space"/>
    <w:rsid w:val="00691DF3"/>
  </w:style>
  <w:style w:type="numbering" w:customStyle="1" w:styleId="NoList2">
    <w:name w:val="No List2"/>
    <w:next w:val="a2"/>
    <w:uiPriority w:val="99"/>
    <w:semiHidden/>
    <w:rsid w:val="00691DF3"/>
  </w:style>
  <w:style w:type="numbering" w:customStyle="1" w:styleId="NoList3">
    <w:name w:val="No List3"/>
    <w:next w:val="a2"/>
    <w:uiPriority w:val="99"/>
    <w:semiHidden/>
    <w:rsid w:val="00691DF3"/>
  </w:style>
  <w:style w:type="character" w:customStyle="1" w:styleId="EXChar">
    <w:name w:val="EX Char"/>
    <w:rsid w:val="00691DF3"/>
    <w:rPr>
      <w:rFonts w:ascii="Times New Roman" w:hAnsi="Times New Roman"/>
      <w:lang w:val="en-GB"/>
    </w:rPr>
  </w:style>
  <w:style w:type="numbering" w:customStyle="1" w:styleId="NoList4">
    <w:name w:val="No List4"/>
    <w:next w:val="a2"/>
    <w:uiPriority w:val="99"/>
    <w:semiHidden/>
    <w:unhideWhenUsed/>
    <w:rsid w:val="00691DF3"/>
  </w:style>
  <w:style w:type="numbering" w:customStyle="1" w:styleId="NoList5">
    <w:name w:val="No List5"/>
    <w:next w:val="a2"/>
    <w:uiPriority w:val="99"/>
    <w:semiHidden/>
    <w:rsid w:val="00691DF3"/>
  </w:style>
  <w:style w:type="numbering" w:customStyle="1" w:styleId="NoList6">
    <w:name w:val="No List6"/>
    <w:next w:val="a2"/>
    <w:uiPriority w:val="99"/>
    <w:semiHidden/>
    <w:rsid w:val="00691DF3"/>
  </w:style>
  <w:style w:type="numbering" w:customStyle="1" w:styleId="NoList7">
    <w:name w:val="No List7"/>
    <w:next w:val="a2"/>
    <w:uiPriority w:val="99"/>
    <w:semiHidden/>
    <w:rsid w:val="00691DF3"/>
  </w:style>
  <w:style w:type="character" w:customStyle="1" w:styleId="opdict3font24">
    <w:name w:val="op_dict3_font24"/>
    <w:rsid w:val="00691DF3"/>
  </w:style>
  <w:style w:type="character" w:customStyle="1" w:styleId="st1">
    <w:name w:val="st1"/>
    <w:rsid w:val="00691DF3"/>
  </w:style>
  <w:style w:type="character" w:customStyle="1" w:styleId="HTTPMethod">
    <w:name w:val="HTTP Method"/>
    <w:uiPriority w:val="1"/>
    <w:qFormat/>
    <w:rsid w:val="00691DF3"/>
    <w:rPr>
      <w:rFonts w:ascii="Courier New" w:hAnsi="Courier New"/>
      <w:i w:val="0"/>
      <w:sz w:val="18"/>
    </w:rPr>
  </w:style>
  <w:style w:type="character" w:customStyle="1" w:styleId="Code">
    <w:name w:val="Code"/>
    <w:uiPriority w:val="1"/>
    <w:qFormat/>
    <w:rsid w:val="00691DF3"/>
    <w:rPr>
      <w:rFonts w:ascii="Arial" w:hAnsi="Arial"/>
      <w:i/>
      <w:sz w:val="18"/>
      <w:bdr w:val="none" w:sz="0" w:space="0" w:color="auto"/>
      <w:shd w:val="clear" w:color="auto" w:fill="auto"/>
    </w:rPr>
  </w:style>
  <w:style w:type="character" w:customStyle="1" w:styleId="HTTPHeader">
    <w:name w:val="HTTP Header"/>
    <w:uiPriority w:val="1"/>
    <w:qFormat/>
    <w:rsid w:val="00691DF3"/>
    <w:rPr>
      <w:rFonts w:ascii="Courier New" w:hAnsi="Courier New"/>
      <w:spacing w:val="-5"/>
      <w:sz w:val="18"/>
    </w:rPr>
  </w:style>
  <w:style w:type="character" w:customStyle="1" w:styleId="HTTPResponse">
    <w:name w:val="HTTP Response"/>
    <w:uiPriority w:val="1"/>
    <w:qFormat/>
    <w:rsid w:val="00691DF3"/>
    <w:rPr>
      <w:rFonts w:ascii="Arial" w:hAnsi="Arial" w:cs="Courier New"/>
      <w:i/>
      <w:sz w:val="18"/>
      <w:lang w:val="en-US"/>
    </w:rPr>
  </w:style>
  <w:style w:type="character" w:customStyle="1" w:styleId="Codechar">
    <w:name w:val="Code (char)"/>
    <w:uiPriority w:val="1"/>
    <w:qFormat/>
    <w:rsid w:val="00691DF3"/>
    <w:rPr>
      <w:rFonts w:ascii="Arial" w:hAnsi="Arial" w:cs="Arial"/>
      <w:i/>
      <w:iCs/>
      <w:sz w:val="18"/>
      <w:szCs w:val="18"/>
    </w:rPr>
  </w:style>
  <w:style w:type="paragraph" w:customStyle="1" w:styleId="TALcontinuation">
    <w:name w:val="TAL continuation"/>
    <w:basedOn w:val="TAL"/>
    <w:link w:val="TALcontinuationChar"/>
    <w:qFormat/>
    <w:rsid w:val="00691DF3"/>
    <w:pPr>
      <w:spacing w:before="40"/>
    </w:pPr>
    <w:rPr>
      <w:rFonts w:eastAsia="Times New Roman"/>
    </w:rPr>
  </w:style>
  <w:style w:type="character" w:customStyle="1" w:styleId="TALcontinuationChar">
    <w:name w:val="TAL continuation Char"/>
    <w:link w:val="TALcontinuation"/>
    <w:rsid w:val="00691DF3"/>
    <w:rPr>
      <w:rFonts w:ascii="Arial" w:eastAsia="Times New Roman" w:hAnsi="Arial"/>
      <w:sz w:val="18"/>
      <w:lang w:val="en-GB" w:eastAsia="en-US"/>
    </w:rPr>
  </w:style>
  <w:style w:type="character" w:customStyle="1" w:styleId="ui-provider">
    <w:name w:val="ui-provider"/>
    <w:rsid w:val="00017DBD"/>
  </w:style>
  <w:style w:type="character" w:customStyle="1" w:styleId="UnresolvedMention">
    <w:name w:val="Unresolved Mention"/>
    <w:uiPriority w:val="99"/>
    <w:semiHidden/>
    <w:unhideWhenUsed/>
    <w:rsid w:val="004037D1"/>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00B537-248D-4149-86EC-9A1EB05567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2482</TotalTime>
  <Pages>5</Pages>
  <Words>2296</Words>
  <Characters>13090</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35</cp:revision>
  <cp:lastPrinted>1899-12-31T23:00:00Z</cp:lastPrinted>
  <dcterms:created xsi:type="dcterms:W3CDTF">2023-10-27T09:55:00Z</dcterms:created>
  <dcterms:modified xsi:type="dcterms:W3CDTF">2023-11-06T08:37:00Z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(3)2i8ZkTSlYZeShAyCn0kZAn4voDw9T4XUY9brBgGONb5xi7U37oHxk4pSQPn2Eh9mAcrppSZg
HFTTXvVp4QYTGvvPVGbEowOncs/UoXYcOUG5EzgZRjjH0bVyZIpNglLJypcUeYEdGNTuIXVu
g8WL9IEhTpFlQuN6pwo+lCydH1LaTft2wHT8pXy7DXL6jq6ZLzRW3I5vAatXCcSQN3EdK0XC
zmtWZPIaqQkMNbek50</vt:lpwstr>
  </property>
  <property fmtid="{D5CDD505-2E9C-101B-9397-08002B2CF9AE}" pid="22" name="_2015_ms_pID_7253431">
    <vt:lpwstr>vkyz9YRv0ttwjT/OVWoMlCAohdeO34hYH9+o5+3XlrP0cPoZqd01p+
qkSo/rpY7vqS4zwPmvZF+p5GEAGZep9LuE4AMOFPdcrEr1AwRrQM5d6E16ip1S6kOrSwz9UV
8i+j6ABrVmVqpMFDUzVSXHsPyRaCbtoNT2YbtO47oytbAqa/kAkAdmcQfq9Y9O+5MYym6eNI
q2xatQ/COaod9CgZ6fJFSQW/ewb2i3vFb7dG</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+AmbRtYbxH7sSJ3kQumznqo=</vt:lpwstr>
  </property>
</Properties>
</file>